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sdt>
      <w:sdtPr>
        <w:rPr>
          <w:rFonts w:ascii="Arial" w:hAnsi="Arial" w:cs="Arial"/>
          <w:sz w:val="24"/>
          <w:szCs w:val="24"/>
          <w:lang w:val="eu-ES"/>
        </w:rPr>
        <w:id w:val="669683428"/>
        <w:docPartObj>
          <w:docPartGallery w:val="Cover Pages"/>
          <w:docPartUnique/>
        </w:docPartObj>
      </w:sdtPr>
      <w:sdtEndPr>
        <w:rPr>
          <w:rFonts w:eastAsia="Times New Roman"/>
          <w:b/>
          <w:bCs/>
          <w:lang w:eastAsia="eu-ES"/>
        </w:rPr>
      </w:sdtEndPr>
      <w:sdtContent>
        <w:p w:rsidR="005E4B8F" w:rsidRPr="005B7239" w:rsidRDefault="005E4B8F">
          <w:pPr>
            <w:rPr>
              <w:rFonts w:ascii="Arial" w:hAnsi="Arial" w:cs="Arial"/>
              <w:sz w:val="24"/>
              <w:szCs w:val="24"/>
              <w:lang w:val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-851535</wp:posOffset>
                </wp:positionH>
                <wp:positionV relativeFrom="paragraph">
                  <wp:posOffset>-882015</wp:posOffset>
                </wp:positionV>
                <wp:extent cx="2056569" cy="1196340"/>
                <wp:effectExtent l="0" t="0" r="1270" b="3810"/>
                <wp:wrapNone/>
                <wp:docPr id="2" name="Irudia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Originala sloganarekin.jpg"/>
                        <pic:cNvPicPr/>
                      </pic:nvPicPr>
                      <pic:blipFill>
                        <a:blip r:embed="rId1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058143" cy="1197256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231140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149. taldea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51. laukizuzena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151. laukizuzena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13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3DF18A76" id="149. taldea" o:spid="_x0000_s1026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">
                    <v:shape id="51. laukizuzena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 path="m,l7312660,r,1129665l3619500,733425,,1091565,,xe" fillcolor="#4f81bd [3204]" stroked="f" strokeweight="2pt">
                      <v:path arrowok="t" o:connecttype="custom" o:connectlocs="0,0;7315200,0;7315200,1130373;3620757,733885;0,1092249;0,0" o:connectangles="0,0,0,0,0,0"/>
                    </v:shape>
                    <v:rect id="151. laukizuzena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 stroked="f" strokeweight="2pt">
                      <v:fill r:id="rId14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81800</wp14:pctPosVOffset>
                        </wp:positionV>
                      </mc:Choice>
                      <mc:Fallback>
                        <wp:positionV relativeFrom="page">
                          <wp:posOffset>8227695</wp:posOffset>
                        </wp:positionV>
                      </mc:Fallback>
                    </mc:AlternateContent>
                    <wp:extent cx="7315200" cy="914400"/>
                    <wp:effectExtent l="0" t="0" r="0" b="8255"/>
                    <wp:wrapSquare wrapText="bothSides"/>
                    <wp:docPr id="152" name="152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9144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sdt>
                                <w:sdtPr>
                                  <w:rPr>
                                    <w:color w:val="595959" w:themeColor="text1" w:themeTint="A6"/>
                                    <w:sz w:val="28"/>
                                    <w:szCs w:val="28"/>
                                    <w:lang w:val="es-ES"/>
                                  </w:rPr>
                                  <w:alias w:val="Egilea"/>
                                  <w:tag w:val=""/>
                                  <w:id w:val="789243997"/>
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<w:text/>
                                </w:sdtPr>
                                <w:sdtEndPr/>
                                <w:sdtContent>
                                  <w:p w:rsidR="006B5319" w:rsidRPr="005E4B8F" w:rsidRDefault="00635F13">
                                    <w:pPr>
                                      <w:pStyle w:val="Tarterikez"/>
                                      <w:jc w:val="right"/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</w:pP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Tknika-koa</w:t>
                                    </w:r>
                                    <w:proofErr w:type="spellEnd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 xml:space="preserve"> </w:t>
                                    </w:r>
                                    <w:proofErr w:type="spellStart"/>
                                    <w:r>
                                      <w:rPr>
                                        <w:color w:val="595959" w:themeColor="text1" w:themeTint="A6"/>
                                        <w:sz w:val="28"/>
                                        <w:szCs w:val="28"/>
                                        <w:lang w:val="es-ES"/>
                                      </w:rPr>
                                      <w:t>moldatua</w:t>
                                    </w:r>
                                    <w:proofErr w:type="spellEnd"/>
                                  </w:p>
                                </w:sdtContent>
                              </w:sdt>
                              <w:p w:rsidR="006B5319" w:rsidRPr="005E4B8F" w:rsidRDefault="004C40A2">
                                <w:pPr>
                                  <w:pStyle w:val="Tarterikez"/>
                                  <w:jc w:val="right"/>
                                  <w:rPr>
                                    <w:color w:val="595959" w:themeColor="text1" w:themeTint="A6"/>
                                    <w:sz w:val="18"/>
                                    <w:szCs w:val="18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color w:val="595959" w:themeColor="text1" w:themeTint="A6"/>
                                      <w:sz w:val="18"/>
                                      <w:szCs w:val="18"/>
                                    </w:rPr>
                                    <w:alias w:val="Helbide elektronikoa"/>
                                    <w:tag w:val="Helbide elektronikoa"/>
                                    <w:id w:val="942260680"/>
                                    <w:showingPlcHdr/>
                                    <w:dataBinding w:prefixMappings="xmlns:ns0='http://schemas.microsoft.com/office/2006/coverPageProps' " w:xpath="/ns0:CoverPageProperties[1]/ns0:CompanyEmail[1]" w:storeItemID="{55AF091B-3C7A-41E3-B477-F2FDAA23CFDA}"/>
                                    <w:text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color w:val="595959" w:themeColor="text1" w:themeTint="A6"/>
                                        <w:sz w:val="18"/>
                                        <w:szCs w:val="18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9200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152. testu-koadroa" o:spid="_x0000_s1026" type="#_x0000_t202" style="position:absolute;margin-left:0;margin-top:0;width:8in;height:1in;z-index:251660288;visibility:visible;mso-wrap-style:square;mso-width-percent:941;mso-height-percent:92;mso-top-percent:818;mso-wrap-distance-left:9pt;mso-wrap-distance-top:0;mso-wrap-distance-right:9pt;mso-wrap-distance-bottom:0;mso-position-horizontal:center;mso-position-horizontal-relative:page;mso-position-vertical-relative:page;mso-width-percent:941;mso-height-percent:92;mso-top-percent:818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" filled="f" stroked="f" strokeweight=".5pt">
                    <v:textbox inset="126pt,0,54pt,0">
                      <w:txbxContent>
                        <w:sdt>
                          <w:sdtPr>
                            <w:rPr>
                              <w:color w:val="595959" w:themeColor="text1" w:themeTint="A6"/>
                              <w:sz w:val="28"/>
                              <w:szCs w:val="28"/>
                              <w:lang w:val="es-ES"/>
                            </w:rPr>
                            <w:alias w:val="Egilea"/>
                            <w:tag w:val=""/>
                            <w:id w:val="789243997"/>
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<w:text/>
                          </w:sdtPr>
                          <w:sdtEndPr/>
                          <w:sdtContent>
                            <w:p w:rsidR="006B5319" w:rsidRPr="005E4B8F" w:rsidRDefault="00635F13">
                              <w:pPr>
                                <w:pStyle w:val="Tarterikez"/>
                                <w:jc w:val="right"/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</w:pP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Tknika-koa</w:t>
                              </w:r>
                              <w:proofErr w:type="spellEnd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595959" w:themeColor="text1" w:themeTint="A6"/>
                                  <w:sz w:val="28"/>
                                  <w:szCs w:val="28"/>
                                  <w:lang w:val="es-ES"/>
                                </w:rPr>
                                <w:t>moldatua</w:t>
                              </w:r>
                              <w:proofErr w:type="spellEnd"/>
                            </w:p>
                          </w:sdtContent>
                        </w:sdt>
                        <w:p w:rsidR="006B5319" w:rsidRPr="005E4B8F" w:rsidRDefault="004C40A2">
                          <w:pPr>
                            <w:pStyle w:val="Tarterikez"/>
                            <w:jc w:val="right"/>
                            <w:rPr>
                              <w:color w:val="595959" w:themeColor="text1" w:themeTint="A6"/>
                              <w:sz w:val="18"/>
                              <w:szCs w:val="18"/>
                              <w:lang w:val="es-ES"/>
                            </w:rPr>
                          </w:pPr>
                          <w:sdt>
                            <w:sdtPr>
                              <w:rPr>
                                <w:color w:val="595959" w:themeColor="text1" w:themeTint="A6"/>
                                <w:sz w:val="18"/>
                                <w:szCs w:val="18"/>
                              </w:rPr>
                              <w:alias w:val="Helbide elektronikoa"/>
                              <w:tag w:val="Helbide elektronikoa"/>
                              <w:id w:val="942260680"/>
                              <w:showingPlcHdr/>
                              <w:dataBinding w:prefixMappings="xmlns:ns0='http://schemas.microsoft.com/office/2006/coverPageProps' " w:xpath="/ns0:CoverPageProperties[1]/ns0:CompanyEmail[1]" w:storeItemID="{55AF091B-3C7A-41E3-B477-F2FDAA23CFDA}"/>
                              <w:text/>
                            </w:sdtPr>
                            <w:sdtEndPr/>
                            <w:sdtContent>
                              <w:r w:rsidR="006B5319">
                                <w:rPr>
                                  <w:color w:val="595959" w:themeColor="text1" w:themeTint="A6"/>
                                  <w:sz w:val="18"/>
                                  <w:szCs w:val="18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</w:txbxContent>
                    </v:textbox>
                    <w10:wrap type="square" anchorx="page" anchory="page"/>
                  </v:shape>
                </w:pict>
              </mc:Fallback>
            </mc:AlternateContent>
          </w:r>
        </w:p>
        <w:p w:rsidR="005E4B8F" w:rsidRPr="005B7239" w:rsidRDefault="00E11453">
          <w:pPr>
            <w:rPr>
              <w:rFonts w:ascii="Arial" w:eastAsia="Times New Roman" w:hAnsi="Arial" w:cs="Arial"/>
              <w:sz w:val="24"/>
              <w:szCs w:val="24"/>
              <w:lang w:val="eu-ES" w:eastAsia="eu-ES"/>
            </w:rPr>
          </w:pPr>
          <w:r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mc:AlternateContent>
              <mc:Choice Requires="wps">
                <w:drawing>
                  <wp:anchor distT="0" distB="0" distL="114300" distR="114300" simplePos="0" relativeHeight="251659264" behindDoc="0" locked="0" layoutInCell="1" allowOverlap="1">
                    <wp:simplePos x="0" y="0"/>
                    <wp:positionH relativeFrom="page">
                      <wp:align>center</wp:align>
                    </wp:positionH>
                    <wp:positionV relativeFrom="margin">
                      <wp:posOffset>2685415</wp:posOffset>
                    </wp:positionV>
                    <wp:extent cx="7315200" cy="3638550"/>
                    <wp:effectExtent l="0" t="0" r="0" b="6350"/>
                    <wp:wrapSquare wrapText="bothSides"/>
                    <wp:docPr id="154" name="154. testu-koadroa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315200" cy="363855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6B5319" w:rsidRPr="005E4B8F" w:rsidRDefault="004C40A2">
                                <w:pPr>
                                  <w:jc w:val="right"/>
                                  <w:rPr>
                                    <w:color w:val="4F81BD" w:themeColor="accent1"/>
                                    <w:sz w:val="36"/>
                                    <w:szCs w:val="36"/>
                                    <w:lang w:val="es-ES"/>
                                  </w:rPr>
                                </w:pPr>
                                <w:sdt>
                                  <w:sdtPr>
                                    <w:rPr>
                                      <w:rFonts w:ascii="Arial" w:eastAsiaTheme="majorEastAsia" w:hAnsi="Arial" w:cs="Arial"/>
                                      <w:b/>
                                      <w:bCs/>
                                      <w:color w:val="365F91" w:themeColor="accent1" w:themeShade="BF"/>
                                      <w:sz w:val="36"/>
                                      <w:szCs w:val="36"/>
                                      <w:lang w:val="eu-ES"/>
                                    </w:rPr>
                                    <w:alias w:val="Titulua"/>
                                    <w:tag w:val=""/>
                                    <w:id w:val="630141079"/>
                                    <w:showingPlcHdr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 w:multiLine="1"/>
                                  </w:sdtPr>
                                  <w:sdtEndPr/>
                                  <w:sdtContent>
                                    <w:r w:rsidR="006B5319">
                                      <w:rPr>
                                        <w:rFonts w:ascii="Arial" w:eastAsiaTheme="majorEastAsia" w:hAnsi="Arial" w:cs="Arial"/>
                                        <w:b/>
                                        <w:bCs/>
                                        <w:color w:val="365F91" w:themeColor="accent1" w:themeShade="BF"/>
                                        <w:sz w:val="36"/>
                                        <w:szCs w:val="36"/>
                                        <w:lang w:val="eu-ES"/>
                                      </w:rPr>
                                      <w:t xml:space="preserve">     </w:t>
                                    </w:r>
                                  </w:sdtContent>
                                </w:sdt>
                              </w:p>
                              <w:p w:rsidR="00FB0ACF" w:rsidRDefault="000B1014" w:rsidP="00FB0ACF">
                                <w:pPr>
                                  <w:pStyle w:val="1izenburua"/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4</w:t>
                                </w:r>
                                <w:r w:rsidR="00FB0ACF">
                                  <w:rPr>
                                    <w:rFonts w:ascii="Arial" w:hAnsi="Arial" w:cs="Arial"/>
                                    <w:sz w:val="44"/>
                                    <w:szCs w:val="44"/>
                                    <w:lang w:val="eu-ES"/>
                                  </w:rPr>
                                  <w:t>. JARDUERA</w:t>
                                </w:r>
                              </w:p>
                              <w:p w:rsidR="00A528CB" w:rsidRDefault="00A528CB" w:rsidP="00A528CB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</w:p>
                              <w:p w:rsidR="006876F5" w:rsidRPr="006876F5" w:rsidRDefault="006876F5" w:rsidP="006876F5">
                                <w:pPr>
                                  <w:spacing w:after="0" w:line="240" w:lineRule="auto"/>
                                  <w:rPr>
                                    <w:rFonts w:ascii="Times New Roman" w:eastAsia="Times New Roman" w:hAnsi="Times New Roman" w:cs="Times New Roman"/>
                                    <w:sz w:val="24"/>
                                    <w:szCs w:val="24"/>
                                    <w:lang w:val="eu-ES" w:eastAsia="eu-ES"/>
                                  </w:rPr>
                                </w:pPr>
                              </w:p>
                              <w:p w:rsidR="000B1014" w:rsidRPr="006876F5" w:rsidRDefault="000B1014" w:rsidP="006876F5">
                                <w:pPr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</w:pPr>
                                <w:r w:rsidRPr="000B1014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Calibrate tresnaren erabilera milimetrotan </w:t>
                                </w:r>
                                <w:proofErr w:type="spellStart"/>
                                <w:r w:rsidRPr="000B1014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neurketak</w:t>
                                </w:r>
                                <w:proofErr w:type="spellEnd"/>
                                <w:r w:rsidRPr="000B1014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 xml:space="preserve"> </w:t>
                                </w:r>
                                <w:proofErr w:type="spellStart"/>
                                <w:r w:rsidRPr="000B1014">
                                  <w:rPr>
                                    <w:rFonts w:ascii="Arial" w:eastAsiaTheme="majorEastAsia" w:hAnsi="Arial" w:cs="Arial"/>
                                    <w:b/>
                                    <w:bCs/>
                                    <w:caps/>
                                    <w:color w:val="365F91" w:themeColor="accent1" w:themeShade="BF"/>
                                    <w:sz w:val="44"/>
                                    <w:szCs w:val="44"/>
                                    <w:lang w:val="eu-ES"/>
                                  </w:rPr>
                                  <w:t>egiteko</w:t>
                                </w:r>
                                <w:proofErr w:type="spellEnd"/>
                              </w:p>
                            </w:txbxContent>
                          </wps:txbx>
                          <wps:bodyPr rot="0" spcFirstLastPara="0" vertOverflow="overflow" horzOverflow="overflow" vert="horz" wrap="square" lIns="1600200" tIns="0" rIns="68580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36300</wp14:pctHeight>
                    </wp14:sizeRelV>
                  </wp:anchor>
                </w:drawing>
              </mc:Choice>
              <mc:Fallback>
                <w:pict>
                  <v:shape id="154. testu-koadroa" o:spid="_x0000_s1027" type="#_x0000_t202" style="position:absolute;margin-left:0;margin-top:211.45pt;width:8in;height:286.5pt;z-index:251659264;visibility:visible;mso-wrap-style:square;mso-width-percent:941;mso-height-percent:363;mso-wrap-distance-left:9pt;mso-wrap-distance-top:0;mso-wrap-distance-right:9pt;mso-wrap-distance-bottom:0;mso-position-horizontal:center;mso-position-horizontal-relative:page;mso-position-vertical:absolute;mso-position-vertical-relative:margin;mso-width-percent:941;mso-height-percent:363;mso-width-relative:page;mso-height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" filled="f" stroked="f" strokeweight=".5pt">
                    <v:textbox inset="126pt,0,54pt,0">
                      <w:txbxContent>
                        <w:p w:rsidR="006B5319" w:rsidRPr="005E4B8F" w:rsidRDefault="004C40A2">
                          <w:pPr>
                            <w:jc w:val="right"/>
                            <w:rPr>
                              <w:color w:val="4F81BD" w:themeColor="accent1"/>
                              <w:sz w:val="36"/>
                              <w:szCs w:val="36"/>
                              <w:lang w:val="es-ES"/>
                            </w:rPr>
                          </w:pPr>
                          <w:sdt>
                            <w:sdtPr>
                              <w:rPr>
                                <w:rFonts w:ascii="Arial" w:eastAsiaTheme="majorEastAsia" w:hAnsi="Arial" w:cs="Arial"/>
                                <w:b/>
                                <w:bCs/>
                                <w:color w:val="365F91" w:themeColor="accent1" w:themeShade="BF"/>
                                <w:sz w:val="36"/>
                                <w:szCs w:val="36"/>
                                <w:lang w:val="eu-ES"/>
                              </w:rPr>
                              <w:alias w:val="Titulua"/>
                              <w:tag w:val=""/>
                              <w:id w:val="63014107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 w:multiLine="1"/>
                            </w:sdtPr>
                            <w:sdtEndPr/>
                            <w:sdtContent>
                              <w:r w:rsidR="006B5319">
                                <w:rPr>
                                  <w:rFonts w:ascii="Arial" w:eastAsiaTheme="majorEastAsia" w:hAnsi="Arial" w:cs="Arial"/>
                                  <w:b/>
                                  <w:bCs/>
                                  <w:color w:val="365F91" w:themeColor="accent1" w:themeShade="BF"/>
                                  <w:sz w:val="36"/>
                                  <w:szCs w:val="36"/>
                                  <w:lang w:val="eu-ES"/>
                                </w:rPr>
                                <w:t xml:space="preserve">     </w:t>
                              </w:r>
                            </w:sdtContent>
                          </w:sdt>
                        </w:p>
                        <w:p w:rsidR="00FB0ACF" w:rsidRDefault="000B1014" w:rsidP="00FB0ACF">
                          <w:pPr>
                            <w:pStyle w:val="1izenburua"/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</w:pPr>
                          <w:r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4</w:t>
                          </w:r>
                          <w:r w:rsidR="00FB0ACF">
                            <w:rPr>
                              <w:rFonts w:ascii="Arial" w:hAnsi="Arial" w:cs="Arial"/>
                              <w:sz w:val="44"/>
                              <w:szCs w:val="44"/>
                              <w:lang w:val="eu-ES"/>
                            </w:rPr>
                            <w:t>. JARDUERA</w:t>
                          </w:r>
                        </w:p>
                        <w:p w:rsidR="00A528CB" w:rsidRDefault="00A528CB" w:rsidP="00A528CB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</w:p>
                        <w:p w:rsidR="006876F5" w:rsidRPr="006876F5" w:rsidRDefault="006876F5" w:rsidP="006876F5">
                          <w:pPr>
                            <w:spacing w:after="0" w:line="240" w:lineRule="auto"/>
                            <w:rPr>
                              <w:rFonts w:ascii="Times New Roman" w:eastAsia="Times New Roman" w:hAnsi="Times New Roman" w:cs="Times New Roman"/>
                              <w:sz w:val="24"/>
                              <w:szCs w:val="24"/>
                              <w:lang w:val="eu-ES" w:eastAsia="eu-ES"/>
                            </w:rPr>
                          </w:pPr>
                        </w:p>
                        <w:p w:rsidR="000B1014" w:rsidRPr="006876F5" w:rsidRDefault="000B1014" w:rsidP="006876F5">
                          <w:pPr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</w:pPr>
                          <w:r w:rsidRPr="000B1014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Calibrate tresnaren erabilera milimetrotan </w:t>
                          </w:r>
                          <w:proofErr w:type="spellStart"/>
                          <w:r w:rsidRPr="000B1014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neurketak</w:t>
                          </w:r>
                          <w:proofErr w:type="spellEnd"/>
                          <w:r w:rsidRPr="000B1014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 xml:space="preserve"> </w:t>
                          </w:r>
                          <w:proofErr w:type="spellStart"/>
                          <w:r w:rsidRPr="000B1014">
                            <w:rPr>
                              <w:rFonts w:ascii="Arial" w:eastAsiaTheme="majorEastAsia" w:hAnsi="Arial" w:cs="Arial"/>
                              <w:b/>
                              <w:bCs/>
                              <w:caps/>
                              <w:color w:val="365F91" w:themeColor="accent1" w:themeShade="BF"/>
                              <w:sz w:val="44"/>
                              <w:szCs w:val="44"/>
                              <w:lang w:val="eu-ES"/>
                            </w:rPr>
                            <w:t>egiteko</w:t>
                          </w:r>
                          <w:proofErr w:type="spellEnd"/>
                        </w:p>
                      </w:txbxContent>
                    </v:textbox>
                    <w10:wrap type="square" anchorx="page" anchory="margin"/>
                  </v:shape>
                </w:pict>
              </mc:Fallback>
            </mc:AlternateContent>
          </w:r>
          <w:r w:rsidR="005E4B8F" w:rsidRPr="005B7239">
            <w:rPr>
              <w:rFonts w:ascii="Arial" w:hAnsi="Arial" w:cs="Arial"/>
              <w:noProof/>
              <w:sz w:val="24"/>
              <w:szCs w:val="24"/>
              <w:lang w:val="eu-ES" w:eastAsia="eu-ES"/>
            </w:rPr>
            <w:drawing>
              <wp:anchor distT="114300" distB="114300" distL="114300" distR="114300" simplePos="0" relativeHeight="251664384" behindDoc="0" locked="0" layoutInCell="1" hidden="0" allowOverlap="1" wp14:anchorId="01FF331A" wp14:editId="365826D1">
                <wp:simplePos x="0" y="0"/>
                <wp:positionH relativeFrom="column">
                  <wp:posOffset>1303020</wp:posOffset>
                </wp:positionH>
                <wp:positionV relativeFrom="paragraph">
                  <wp:posOffset>1025525</wp:posOffset>
                </wp:positionV>
                <wp:extent cx="3246120" cy="1478280"/>
                <wp:effectExtent l="0" t="0" r="0" b="7620"/>
                <wp:wrapNone/>
                <wp:docPr id="1" name="image2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246120" cy="147828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  <w:r w:rsidR="005E4B8F" w:rsidRPr="005B7239">
            <w:rPr>
              <w:rFonts w:ascii="Arial" w:eastAsia="Times New Roman" w:hAnsi="Arial" w:cs="Arial"/>
              <w:b/>
              <w:bCs/>
              <w:sz w:val="24"/>
              <w:szCs w:val="24"/>
              <w:lang w:val="eu-ES" w:eastAsia="eu-ES"/>
            </w:rPr>
            <w:br w:type="page"/>
          </w:r>
        </w:p>
      </w:sdtContent>
    </w:sdt>
    <w:p w:rsidR="000B1014" w:rsidRPr="000B1014" w:rsidRDefault="000B1014" w:rsidP="006B1AAC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lastRenderedPageBreak/>
        <w:t>Jarduera honetan, ikusmen artifizialeko sistema bat kalibratu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 milimetrotan neurketak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egiteko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. Tapiz baten bidez kalibrazioa egin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go</w:t>
      </w: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da, eta ondoren, pieza baten zabalera neurtu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FindSegment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tresnaren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bidez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.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Prozesuak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zehaztasun handiko emaitzak eman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go</w:t>
      </w: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ditu, eta ikusmen sistemaren fidagarritasuna frogatu</w:t>
      </w:r>
      <w:r>
        <w:rPr>
          <w:rFonts w:ascii="Arial" w:eastAsia="Times New Roman" w:hAnsi="Arial" w:cs="Arial"/>
          <w:sz w:val="24"/>
          <w:szCs w:val="24"/>
          <w:lang w:val="eu-ES" w:eastAsia="eu-ES"/>
        </w:rPr>
        <w:t>ko</w:t>
      </w: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da.</w:t>
      </w:r>
    </w:p>
    <w:p w:rsidR="00E11453" w:rsidRPr="005B7239" w:rsidRDefault="00E11453" w:rsidP="00E11453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Sarrera</w:t>
      </w:r>
    </w:p>
    <w:p w:rsidR="00E11453" w:rsidRPr="005B7239" w:rsidRDefault="00E11453" w:rsidP="00E11453">
      <w:pPr>
        <w:rPr>
          <w:lang w:val="eu-ES"/>
        </w:rPr>
      </w:pPr>
    </w:p>
    <w:p w:rsidR="000B1014" w:rsidRPr="005C204A" w:rsidRDefault="000B1014" w:rsidP="00A528CB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Ikusmen artifizialeko sistemetan, irudi digitalak pixel unitatetan neurtzen dira. Hala ere, aplikazio industrial askotan beharrezkoa da neurketak unitate fisikoetan (mm) egitea. Jarduera honetan, </w:t>
      </w:r>
      <w:proofErr w:type="spellStart"/>
      <w:r w:rsidRPr="000B1014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CalibrateGrid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eta </w:t>
      </w:r>
      <w:proofErr w:type="spellStart"/>
      <w:r w:rsidRPr="000B1014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CalibrateImage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tresnak erabiliko dira irudi bat kalibratzeko eta neurketak milimetrotan egiteko. Azkenik, </w:t>
      </w:r>
      <w:proofErr w:type="spellStart"/>
      <w:r w:rsidRPr="000B1014">
        <w:rPr>
          <w:rFonts w:ascii="Arial" w:eastAsia="Times New Roman" w:hAnsi="Arial" w:cs="Arial"/>
          <w:b/>
          <w:bCs/>
          <w:sz w:val="24"/>
          <w:szCs w:val="24"/>
          <w:lang w:val="eu-ES" w:eastAsia="eu-ES"/>
        </w:rPr>
        <w:t>FindSegment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tresnaren bidez,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pieza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baten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zabalera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</w:t>
      </w: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neurtuko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da.</w:t>
      </w:r>
    </w:p>
    <w:p w:rsidR="000C6794" w:rsidRPr="005B7239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Helburua</w:t>
      </w:r>
    </w:p>
    <w:p w:rsidR="00E11453" w:rsidRPr="005B7239" w:rsidRDefault="00E11453" w:rsidP="00E11453">
      <w:pPr>
        <w:rPr>
          <w:lang w:val="eu-ES"/>
        </w:rPr>
      </w:pPr>
    </w:p>
    <w:p w:rsidR="00FB0ACF" w:rsidRPr="00FB0ACF" w:rsidRDefault="00FB0ACF" w:rsidP="00FB0ACF">
      <w:p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FB0ACF">
        <w:rPr>
          <w:rFonts w:ascii="Arial" w:eastAsia="Times New Roman" w:hAnsi="Arial" w:cs="Arial"/>
          <w:sz w:val="24"/>
          <w:szCs w:val="24"/>
          <w:lang w:val="eu-ES" w:eastAsia="eu-ES"/>
        </w:rPr>
        <w:t>Jarduera honen bidez honako gaitasun hauek garatuko dira:</w:t>
      </w:r>
    </w:p>
    <w:p w:rsidR="000B1014" w:rsidRPr="000B1014" w:rsidRDefault="000B1014" w:rsidP="000B1014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Irudi bat kalibratzea erreferentzia-patroi baten bidez</w:t>
      </w:r>
    </w:p>
    <w:p w:rsidR="000B1014" w:rsidRPr="000B1014" w:rsidRDefault="000B1014" w:rsidP="000B1014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Pixel-unitateak milimetrotan bihurtzea</w:t>
      </w:r>
    </w:p>
    <w:p w:rsidR="000B1014" w:rsidRPr="000B1014" w:rsidRDefault="000B1014" w:rsidP="000B1014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proofErr w:type="spellStart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Calibrate</w:t>
      </w:r>
      <w:proofErr w:type="spellEnd"/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 xml:space="preserve"> tresnen erabilera teknikoa menderatzea</w:t>
      </w:r>
    </w:p>
    <w:p w:rsidR="000B1014" w:rsidRPr="000B1014" w:rsidRDefault="000B1014" w:rsidP="000B1014">
      <w:pPr>
        <w:pStyle w:val="Zerrenda-paragrafoa"/>
        <w:numPr>
          <w:ilvl w:val="0"/>
          <w:numId w:val="13"/>
        </w:numPr>
        <w:spacing w:before="100" w:beforeAutospacing="1" w:after="100" w:afterAutospacing="1" w:line="360" w:lineRule="auto"/>
        <w:rPr>
          <w:rFonts w:ascii="Arial" w:eastAsia="Times New Roman" w:hAnsi="Arial" w:cs="Arial"/>
          <w:sz w:val="24"/>
          <w:szCs w:val="24"/>
          <w:lang w:val="eu-ES" w:eastAsia="eu-ES"/>
        </w:rPr>
      </w:pPr>
      <w:r w:rsidRPr="000B1014">
        <w:rPr>
          <w:rFonts w:ascii="Arial" w:eastAsia="Times New Roman" w:hAnsi="Arial" w:cs="Arial"/>
          <w:sz w:val="24"/>
          <w:szCs w:val="24"/>
          <w:lang w:val="eu-ES" w:eastAsia="eu-ES"/>
        </w:rPr>
        <w:t>Pieza baten dimentsio fisikoak zehaztasunez neurtzea</w:t>
      </w:r>
    </w:p>
    <w:p w:rsidR="000C6794" w:rsidRDefault="000C6794" w:rsidP="000C6794">
      <w:pPr>
        <w:pStyle w:val="1izenburua"/>
        <w:numPr>
          <w:ilvl w:val="0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 w:rsidRPr="005B7239">
        <w:rPr>
          <w:rFonts w:ascii="Arial" w:hAnsi="Arial" w:cs="Arial"/>
          <w:bCs w:val="0"/>
          <w:szCs w:val="24"/>
          <w:lang w:val="eu-ES"/>
        </w:rPr>
        <w:t>METODOLOGIA</w:t>
      </w:r>
    </w:p>
    <w:p w:rsidR="000C6794" w:rsidRPr="005B7239" w:rsidRDefault="00FB0ACF" w:rsidP="000C6794">
      <w:pPr>
        <w:pStyle w:val="1izenburua"/>
        <w:numPr>
          <w:ilvl w:val="1"/>
          <w:numId w:val="7"/>
        </w:numPr>
        <w:spacing w:line="360" w:lineRule="auto"/>
        <w:rPr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 xml:space="preserve">Irudiak Hartzea </w:t>
      </w:r>
    </w:p>
    <w:p w:rsidR="000B1014" w:rsidRDefault="000B1014" w:rsidP="001118AC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Orain arte ikusi dugun bezala, </w:t>
      </w:r>
      <w:r w:rsidRPr="000B1014">
        <w:rPr>
          <w:rFonts w:ascii="Arial" w:hAnsi="Arial" w:cs="Arial"/>
        </w:rPr>
        <w:t>1</w:t>
      </w:r>
      <w:r>
        <w:rPr>
          <w:rFonts w:ascii="Arial" w:hAnsi="Arial" w:cs="Arial"/>
        </w:rPr>
        <w:t>go</w:t>
      </w:r>
      <w:r w:rsidRPr="000B1014">
        <w:rPr>
          <w:rFonts w:ascii="Arial" w:hAnsi="Arial" w:cs="Arial"/>
        </w:rPr>
        <w:t xml:space="preserve"> jardueran egindako prozesua beti egin beharko da irudi egokia eduki ahal izateko. Ka</w:t>
      </w:r>
      <w:r>
        <w:rPr>
          <w:rFonts w:ascii="Arial" w:hAnsi="Arial" w:cs="Arial"/>
        </w:rPr>
        <w:t xml:space="preserve">su honetan erabilitako irudiaren neurria (mm-tan) ezaguna da </w:t>
      </w:r>
      <w:r w:rsidRPr="000B1014">
        <w:rPr>
          <w:rFonts w:ascii="Arial" w:hAnsi="Arial" w:cs="Arial"/>
        </w:rPr>
        <w:t xml:space="preserve">(erregela bat, kalibrea...). </w:t>
      </w:r>
    </w:p>
    <w:p w:rsidR="000B1014" w:rsidRDefault="00392DE3" w:rsidP="001118AC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88960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913765</wp:posOffset>
            </wp:positionV>
            <wp:extent cx="6111240" cy="4085590"/>
            <wp:effectExtent l="0" t="0" r="3810" b="0"/>
            <wp:wrapTopAndBottom/>
            <wp:docPr id="8" name="Irudi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240" cy="408559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B1014" w:rsidRPr="000B1014">
        <w:rPr>
          <w:rFonts w:ascii="Arial" w:hAnsi="Arial" w:cs="Arial"/>
        </w:rPr>
        <w:t>Kasu honetan, kamerak ematen duen eta emaitza hobeak ematen dituen tapiz bat erabiliko dugu, kameraren objektiboaren konikotasun-erroreak konpentsatzea ahalbidetzen duten kalibrazio-puntu asko erabiltzean.</w:t>
      </w:r>
    </w:p>
    <w:p w:rsidR="004D13B5" w:rsidRPr="004D13B5" w:rsidRDefault="004D13B5" w:rsidP="00392DE3">
      <w:pPr>
        <w:pStyle w:val="Normalaweb"/>
        <w:spacing w:line="360" w:lineRule="auto"/>
        <w:rPr>
          <w:rFonts w:ascii="Arial" w:hAnsi="Arial" w:cs="Arial"/>
          <w:bCs/>
        </w:rPr>
      </w:pPr>
    </w:p>
    <w:p w:rsidR="004D13B5" w:rsidRDefault="004D13B5" w:rsidP="008011F0">
      <w:pPr>
        <w:pStyle w:val="Normalaweb"/>
        <w:spacing w:line="360" w:lineRule="auto"/>
        <w:rPr>
          <w:rFonts w:ascii="Arial" w:hAnsi="Arial" w:cs="Arial"/>
          <w:bCs/>
        </w:rPr>
      </w:pPr>
    </w:p>
    <w:p w:rsidR="00392DE3" w:rsidRDefault="00392DE3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CALIBRATE erremintaren programazioa</w:t>
      </w:r>
    </w:p>
    <w:p w:rsidR="00392DE3" w:rsidRDefault="00392DE3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E</w:t>
      </w:r>
      <w:r w:rsidRPr="00392DE3">
        <w:rPr>
          <w:rFonts w:ascii="Arial" w:hAnsi="Arial" w:cs="Arial"/>
        </w:rPr>
        <w:t xml:space="preserve">rreminta tresna-paletan </w:t>
      </w:r>
      <w:r>
        <w:rPr>
          <w:rFonts w:ascii="Arial" w:hAnsi="Arial" w:cs="Arial"/>
        </w:rPr>
        <w:t>aukeratu</w:t>
      </w:r>
      <w:r w:rsidRPr="00392DE3">
        <w:rPr>
          <w:rFonts w:ascii="Arial" w:hAnsi="Arial" w:cs="Arial"/>
        </w:rPr>
        <w:t xml:space="preserve"> eta kalkulu-orriko gelaxka batera </w:t>
      </w:r>
      <w:proofErr w:type="spellStart"/>
      <w:r w:rsidRPr="00392DE3">
        <w:rPr>
          <w:rFonts w:ascii="Arial" w:hAnsi="Arial" w:cs="Arial"/>
        </w:rPr>
        <w:t>arrastatuko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dugu</w:t>
      </w:r>
      <w:proofErr w:type="spellEnd"/>
      <w:r w:rsidRPr="00392DE3">
        <w:rPr>
          <w:rFonts w:ascii="Arial" w:hAnsi="Arial" w:cs="Arial"/>
        </w:rPr>
        <w:t xml:space="preserve">. </w:t>
      </w:r>
      <w:proofErr w:type="spellStart"/>
      <w:r w:rsidRPr="00392DE3">
        <w:rPr>
          <w:rFonts w:ascii="Arial" w:hAnsi="Arial" w:cs="Arial"/>
        </w:rPr>
        <w:t>Irudi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honetan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ikusten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denez</w:t>
      </w:r>
      <w:proofErr w:type="spellEnd"/>
      <w:r w:rsidRPr="00392DE3">
        <w:rPr>
          <w:rFonts w:ascii="Arial" w:hAnsi="Arial" w:cs="Arial"/>
        </w:rPr>
        <w:t xml:space="preserve">, </w:t>
      </w:r>
      <w:proofErr w:type="spellStart"/>
      <w:r w:rsidRPr="00392DE3">
        <w:rPr>
          <w:rFonts w:ascii="Arial" w:hAnsi="Arial" w:cs="Arial"/>
        </w:rPr>
        <w:t>CalibrateGrid</w:t>
      </w:r>
      <w:proofErr w:type="spellEnd"/>
      <w:r w:rsidRPr="00392DE3">
        <w:rPr>
          <w:rFonts w:ascii="Arial" w:hAnsi="Arial" w:cs="Arial"/>
        </w:rPr>
        <w:t xml:space="preserve"> tresna </w:t>
      </w:r>
      <w:proofErr w:type="spellStart"/>
      <w:r w:rsidRPr="00392DE3">
        <w:rPr>
          <w:rFonts w:ascii="Arial" w:hAnsi="Arial" w:cs="Arial"/>
        </w:rPr>
        <w:t>behar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dugu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irudia</w:t>
      </w:r>
      <w:proofErr w:type="spellEnd"/>
      <w:r w:rsidRPr="00392DE3">
        <w:rPr>
          <w:rFonts w:ascii="Arial" w:hAnsi="Arial" w:cs="Arial"/>
        </w:rPr>
        <w:t xml:space="preserve"> tableta </w:t>
      </w:r>
      <w:proofErr w:type="spellStart"/>
      <w:r w:rsidRPr="00392DE3">
        <w:rPr>
          <w:rFonts w:ascii="Arial" w:hAnsi="Arial" w:cs="Arial"/>
        </w:rPr>
        <w:t>patroi</w:t>
      </w:r>
      <w:proofErr w:type="spellEnd"/>
      <w:r w:rsidRPr="00392DE3">
        <w:rPr>
          <w:rFonts w:ascii="Arial" w:hAnsi="Arial" w:cs="Arial"/>
        </w:rPr>
        <w:t xml:space="preserve"> (tapiz) </w:t>
      </w:r>
      <w:proofErr w:type="spellStart"/>
      <w:r w:rsidRPr="00392DE3">
        <w:rPr>
          <w:rFonts w:ascii="Arial" w:hAnsi="Arial" w:cs="Arial"/>
        </w:rPr>
        <w:t>batetik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kalibratzeko</w:t>
      </w:r>
      <w:proofErr w:type="spellEnd"/>
      <w:r w:rsidRPr="00392DE3">
        <w:rPr>
          <w:rFonts w:ascii="Arial" w:hAnsi="Arial" w:cs="Arial"/>
        </w:rPr>
        <w:t xml:space="preserve">, eta </w:t>
      </w:r>
      <w:proofErr w:type="spellStart"/>
      <w:r w:rsidRPr="00392DE3">
        <w:rPr>
          <w:rFonts w:ascii="Arial" w:hAnsi="Arial" w:cs="Arial"/>
        </w:rPr>
        <w:t>parametrizazio-pantaila</w:t>
      </w:r>
      <w:proofErr w:type="spellEnd"/>
      <w:r w:rsidRPr="00392DE3">
        <w:rPr>
          <w:rFonts w:ascii="Arial" w:hAnsi="Arial" w:cs="Arial"/>
        </w:rPr>
        <w:t xml:space="preserve"> (tresna </w:t>
      </w:r>
      <w:proofErr w:type="spellStart"/>
      <w:r w:rsidRPr="00392DE3">
        <w:rPr>
          <w:rFonts w:ascii="Arial" w:hAnsi="Arial" w:cs="Arial"/>
        </w:rPr>
        <w:t>kalkulu-orrian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itsastean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automatikoki</w:t>
      </w:r>
      <w:proofErr w:type="spellEnd"/>
      <w:r w:rsidRPr="00392DE3">
        <w:rPr>
          <w:rFonts w:ascii="Arial" w:hAnsi="Arial" w:cs="Arial"/>
        </w:rPr>
        <w:t xml:space="preserve"> </w:t>
      </w:r>
      <w:proofErr w:type="spellStart"/>
      <w:r w:rsidRPr="00392DE3">
        <w:rPr>
          <w:rFonts w:ascii="Arial" w:hAnsi="Arial" w:cs="Arial"/>
        </w:rPr>
        <w:t>agertzen</w:t>
      </w:r>
      <w:proofErr w:type="spellEnd"/>
      <w:r w:rsidRPr="00392DE3">
        <w:rPr>
          <w:rFonts w:ascii="Arial" w:hAnsi="Arial" w:cs="Arial"/>
        </w:rPr>
        <w:t xml:space="preserve"> dena) honako hau da:</w:t>
      </w:r>
    </w:p>
    <w:p w:rsidR="00F9170E" w:rsidRDefault="00F9170E" w:rsidP="00392DE3">
      <w:pPr>
        <w:pStyle w:val="Normalaweb"/>
        <w:spacing w:line="360" w:lineRule="auto"/>
        <w:rPr>
          <w:rFonts w:ascii="Arial" w:hAnsi="Arial" w:cs="Arial"/>
        </w:rPr>
      </w:pPr>
    </w:p>
    <w:p w:rsidR="00F9170E" w:rsidRDefault="00F9170E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91008" behindDoc="0" locked="0" layoutInCell="1" allowOverlap="1" wp14:anchorId="2A2BCC8F" wp14:editId="6D535673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836795" cy="3155315"/>
            <wp:effectExtent l="0" t="0" r="1905" b="6985"/>
            <wp:wrapTopAndBottom/>
            <wp:docPr id="9" name="Irudi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6795" cy="315531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92DE3" w:rsidRDefault="00F9170E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69203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1061085</wp:posOffset>
            </wp:positionV>
            <wp:extent cx="4403725" cy="3410585"/>
            <wp:effectExtent l="0" t="0" r="0" b="0"/>
            <wp:wrapTopAndBottom/>
            <wp:docPr id="12" name="Irudi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3725" cy="341058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 w:cs="Arial"/>
        </w:rPr>
        <w:t>Doitu beharreko lehen parametroa</w:t>
      </w:r>
      <w:r w:rsidRPr="00F9170E">
        <w:rPr>
          <w:rFonts w:ascii="Arial" w:hAnsi="Arial" w:cs="Arial"/>
        </w:rPr>
        <w:t xml:space="preserve"> neurtu nahi dugun elementua egongo den eremua da. Horretarako, </w:t>
      </w:r>
      <w:proofErr w:type="spellStart"/>
      <w:r w:rsidRPr="00F9170E">
        <w:rPr>
          <w:rFonts w:ascii="Arial" w:hAnsi="Arial" w:cs="Arial"/>
        </w:rPr>
        <w:t>CalibrateGrid</w:t>
      </w:r>
      <w:proofErr w:type="spellEnd"/>
      <w:r w:rsidRPr="00F9170E">
        <w:rPr>
          <w:rFonts w:ascii="Arial" w:hAnsi="Arial" w:cs="Arial"/>
        </w:rPr>
        <w:t xml:space="preserve"> tresnaren konfigurazio-pantailan, "pose" aukera hautatu eta </w:t>
      </w:r>
      <w:r>
        <w:rPr>
          <w:rFonts w:ascii="Arial" w:hAnsi="Arial" w:cs="Arial"/>
        </w:rPr>
        <w:t>“</w:t>
      </w:r>
      <w:proofErr w:type="spellStart"/>
      <w:r>
        <w:rPr>
          <w:rFonts w:ascii="Arial" w:hAnsi="Arial" w:cs="Arial"/>
        </w:rPr>
        <w:t>ajustar</w:t>
      </w:r>
      <w:proofErr w:type="spellEnd"/>
      <w:r>
        <w:rPr>
          <w:rFonts w:ascii="Arial" w:hAnsi="Arial" w:cs="Arial"/>
        </w:rPr>
        <w:t xml:space="preserve"> </w:t>
      </w:r>
      <w:proofErr w:type="spellStart"/>
      <w:r>
        <w:rPr>
          <w:rFonts w:ascii="Arial" w:hAnsi="Arial" w:cs="Arial"/>
        </w:rPr>
        <w:t>región</w:t>
      </w:r>
      <w:proofErr w:type="spellEnd"/>
      <w:r>
        <w:rPr>
          <w:rFonts w:ascii="Arial" w:hAnsi="Arial" w:cs="Arial"/>
        </w:rPr>
        <w:t xml:space="preserve">” ikonoaren </w:t>
      </w:r>
      <w:r w:rsidRPr="00F9170E">
        <w:rPr>
          <w:rFonts w:ascii="Arial" w:hAnsi="Arial" w:cs="Arial"/>
        </w:rPr>
        <w:t>klik egingo dugu. Irudi honetan, eskualdea doituta ageri da:</w:t>
      </w:r>
    </w:p>
    <w:p w:rsidR="00F9170E" w:rsidRDefault="00D24DC5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93056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626745</wp:posOffset>
            </wp:positionV>
            <wp:extent cx="5273675" cy="4910455"/>
            <wp:effectExtent l="0" t="0" r="3175" b="4445"/>
            <wp:wrapTopAndBottom/>
            <wp:docPr id="13" name="Irudia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3675" cy="491045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5471D" w:rsidRPr="0025471D">
        <w:rPr>
          <w:rFonts w:ascii="Arial" w:hAnsi="Arial" w:cs="Arial"/>
        </w:rPr>
        <w:t>Erremintak lauki-sarearen puntu guztiak kalibratzen ditu. Emaitza irudi honetan ikus daiteke:</w:t>
      </w:r>
    </w:p>
    <w:p w:rsidR="00D24DC5" w:rsidRDefault="00D24DC5" w:rsidP="00392DE3">
      <w:pPr>
        <w:pStyle w:val="Normalaweb"/>
        <w:spacing w:line="360" w:lineRule="auto"/>
        <w:rPr>
          <w:rFonts w:ascii="Arial" w:hAnsi="Arial" w:cs="Arial"/>
        </w:rPr>
      </w:pPr>
    </w:p>
    <w:p w:rsidR="0085168A" w:rsidRDefault="0085168A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>“</w:t>
      </w:r>
      <w:proofErr w:type="spellStart"/>
      <w:r>
        <w:rPr>
          <w:rFonts w:ascii="Arial" w:hAnsi="Arial" w:cs="Arial"/>
        </w:rPr>
        <w:t>Calibrar</w:t>
      </w:r>
      <w:proofErr w:type="spellEnd"/>
      <w:r>
        <w:rPr>
          <w:rFonts w:ascii="Arial" w:hAnsi="Arial" w:cs="Arial"/>
        </w:rPr>
        <w:t>”</w:t>
      </w:r>
      <w:r w:rsidRPr="0085168A">
        <w:rPr>
          <w:rFonts w:ascii="Arial" w:hAnsi="Arial" w:cs="Arial"/>
        </w:rPr>
        <w:t xml:space="preserve"> aukera sakatuta, </w:t>
      </w:r>
      <w:r>
        <w:rPr>
          <w:rFonts w:ascii="Arial" w:hAnsi="Arial" w:cs="Arial"/>
        </w:rPr>
        <w:t xml:space="preserve">sistemak </w:t>
      </w:r>
      <w:r w:rsidRPr="0085168A">
        <w:rPr>
          <w:rFonts w:ascii="Arial" w:hAnsi="Arial" w:cs="Arial"/>
        </w:rPr>
        <w:t>egin behar</w:t>
      </w:r>
      <w:r>
        <w:rPr>
          <w:rFonts w:ascii="Arial" w:hAnsi="Arial" w:cs="Arial"/>
        </w:rPr>
        <w:t>reko</w:t>
      </w:r>
      <w:r w:rsidRPr="0085168A">
        <w:rPr>
          <w:rFonts w:ascii="Arial" w:hAnsi="Arial" w:cs="Arial"/>
        </w:rPr>
        <w:t xml:space="preserve"> doikuntzak</w:t>
      </w:r>
      <w:r>
        <w:rPr>
          <w:rFonts w:ascii="Arial" w:hAnsi="Arial" w:cs="Arial"/>
        </w:rPr>
        <w:t xml:space="preserve"> egin</w:t>
      </w:r>
      <w:r w:rsidRPr="0085168A">
        <w:rPr>
          <w:rFonts w:ascii="Arial" w:hAnsi="Arial" w:cs="Arial"/>
        </w:rPr>
        <w:t xml:space="preserve"> eta prozesuaren emaitzaren berri emango digu. Gure kasuan, dena behar bezala garatu da.</w:t>
      </w:r>
    </w:p>
    <w:p w:rsidR="0085168A" w:rsidRDefault="0085168A" w:rsidP="00392DE3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94080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5861685" cy="5491480"/>
            <wp:effectExtent l="0" t="0" r="5715" b="0"/>
            <wp:wrapTopAndBottom/>
            <wp:docPr id="14" name="Irudia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1685" cy="549148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5168A" w:rsidRDefault="0085168A" w:rsidP="00635F13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Irudia hartzea eta mm-tara bihurtzea</w:t>
      </w:r>
    </w:p>
    <w:p w:rsidR="0085168A" w:rsidRDefault="0085168A" w:rsidP="0085168A">
      <w:pPr>
        <w:rPr>
          <w:lang w:val="eu-ES"/>
        </w:rPr>
      </w:pPr>
    </w:p>
    <w:p w:rsidR="0085168A" w:rsidRDefault="0085168A" w:rsidP="0085168A">
      <w:pPr>
        <w:pStyle w:val="Normalaweb"/>
        <w:spacing w:line="360" w:lineRule="auto"/>
        <w:rPr>
          <w:rFonts w:ascii="Arial" w:hAnsi="Arial" w:cs="Arial"/>
        </w:rPr>
      </w:pPr>
      <w:r w:rsidRPr="0085168A">
        <w:rPr>
          <w:rFonts w:ascii="Arial" w:hAnsi="Arial" w:cs="Arial"/>
        </w:rPr>
        <w:t>Kendu tapiza, jarri neurtu beharreko pieza eta hartu irudia ohiko metodoaren arabera. Hartutako irudi hori (A0 gelaxkan gordeta) pixeletan dago.</w:t>
      </w:r>
      <w:r>
        <w:rPr>
          <w:rFonts w:ascii="Arial" w:hAnsi="Arial" w:cs="Arial"/>
        </w:rPr>
        <w:t xml:space="preserve"> </w:t>
      </w:r>
    </w:p>
    <w:p w:rsidR="0085168A" w:rsidRDefault="0085168A" w:rsidP="0085168A">
      <w:pPr>
        <w:pStyle w:val="Normalaweb"/>
        <w:spacing w:line="360" w:lineRule="auto"/>
        <w:rPr>
          <w:rFonts w:ascii="Arial" w:hAnsi="Arial" w:cs="Arial"/>
        </w:rPr>
      </w:pPr>
      <w:r w:rsidRPr="0085168A">
        <w:rPr>
          <w:rFonts w:ascii="Arial" w:hAnsi="Arial" w:cs="Arial"/>
        </w:rPr>
        <w:t xml:space="preserve">Ondoren egingo ditugun neurketak errazteko, </w:t>
      </w:r>
      <w:r>
        <w:rPr>
          <w:rFonts w:ascii="Arial" w:hAnsi="Arial" w:cs="Arial"/>
        </w:rPr>
        <w:t xml:space="preserve">pixeletan dagoen </w:t>
      </w:r>
      <w:r w:rsidRPr="0085168A">
        <w:rPr>
          <w:rFonts w:ascii="Arial" w:hAnsi="Arial" w:cs="Arial"/>
        </w:rPr>
        <w:t xml:space="preserve">irudia </w:t>
      </w:r>
      <w:r>
        <w:rPr>
          <w:rFonts w:ascii="Arial" w:hAnsi="Arial" w:cs="Arial"/>
        </w:rPr>
        <w:t xml:space="preserve">milimetrotara </w:t>
      </w:r>
      <w:r w:rsidRPr="0085168A">
        <w:rPr>
          <w:rFonts w:ascii="Arial" w:hAnsi="Arial" w:cs="Arial"/>
        </w:rPr>
        <w:t xml:space="preserve">bihurtu behar dugu. </w:t>
      </w:r>
      <w:proofErr w:type="spellStart"/>
      <w:r w:rsidRPr="0085168A">
        <w:rPr>
          <w:rFonts w:ascii="Arial" w:hAnsi="Arial" w:cs="Arial"/>
        </w:rPr>
        <w:t>CalibrateImage</w:t>
      </w:r>
      <w:proofErr w:type="spellEnd"/>
      <w:r w:rsidRPr="0085168A">
        <w:rPr>
          <w:rFonts w:ascii="Arial" w:hAnsi="Arial" w:cs="Arial"/>
        </w:rPr>
        <w:t xml:space="preserve"> tresna erabiliz egingo dugu. </w:t>
      </w:r>
    </w:p>
    <w:p w:rsidR="0085168A" w:rsidRDefault="0085168A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95104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708025</wp:posOffset>
            </wp:positionV>
            <wp:extent cx="6116320" cy="4024630"/>
            <wp:effectExtent l="0" t="0" r="0" b="0"/>
            <wp:wrapTopAndBottom/>
            <wp:docPr id="15" name="Irudia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402463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85168A">
        <w:rPr>
          <w:rFonts w:ascii="Arial" w:hAnsi="Arial" w:cs="Arial"/>
        </w:rPr>
        <w:t>Beti bezala, tresna-paletatik hautatu eta kalkulu-orriko gelaxka batera arrastatuko dugu.</w:t>
      </w:r>
    </w:p>
    <w:p w:rsidR="0085168A" w:rsidRDefault="0085168A" w:rsidP="0085168A">
      <w:pPr>
        <w:pStyle w:val="Normalaweb"/>
        <w:spacing w:line="360" w:lineRule="auto"/>
        <w:rPr>
          <w:rFonts w:ascii="Arial" w:hAnsi="Arial" w:cs="Arial"/>
        </w:rPr>
      </w:pPr>
    </w:p>
    <w:p w:rsidR="00EF3585" w:rsidRDefault="00EF3585" w:rsidP="0085168A">
      <w:pPr>
        <w:pStyle w:val="Normalaweb"/>
        <w:spacing w:line="360" w:lineRule="auto"/>
        <w:rPr>
          <w:rFonts w:ascii="Arial" w:hAnsi="Arial" w:cs="Arial"/>
        </w:rPr>
      </w:pPr>
      <w:proofErr w:type="spellStart"/>
      <w:r w:rsidRPr="008B24FD">
        <w:rPr>
          <w:rFonts w:ascii="Arial" w:hAnsi="Arial" w:cs="Arial"/>
          <w:b/>
        </w:rPr>
        <w:t>CalibrateImage</w:t>
      </w:r>
      <w:proofErr w:type="spellEnd"/>
      <w:r w:rsidRPr="00EF3585">
        <w:rPr>
          <w:rFonts w:ascii="Arial" w:hAnsi="Arial" w:cs="Arial"/>
        </w:rPr>
        <w:t xml:space="preserve"> tresna </w:t>
      </w:r>
      <w:proofErr w:type="spellStart"/>
      <w:r w:rsidRPr="00EF3585">
        <w:rPr>
          <w:rFonts w:ascii="Arial" w:hAnsi="Arial" w:cs="Arial"/>
        </w:rPr>
        <w:t>parametrizatzeko</w:t>
      </w:r>
      <w:proofErr w:type="spellEnd"/>
      <w:r w:rsidRPr="00EF3585">
        <w:rPr>
          <w:rFonts w:ascii="Arial" w:hAnsi="Arial" w:cs="Arial"/>
        </w:rPr>
        <w:t>, kalibratu beharreko irudia (A0 gelaxka) eta kalibrazio mota (A2 gelaxka) baino ez ditugu adierazi behar. Une horretatik aurrera, A4 gelaxkaren irudiaren gainean aplikatzen ditugun erreminta guztien emaitza mm-tan egongo da.</w:t>
      </w:r>
    </w:p>
    <w:p w:rsidR="008B24FD" w:rsidRDefault="008B24FD" w:rsidP="008B24FD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Giltzaren metrika neurtzea</w:t>
      </w:r>
    </w:p>
    <w:p w:rsidR="008B24FD" w:rsidRDefault="008B24FD" w:rsidP="008B24FD">
      <w:pPr>
        <w:rPr>
          <w:lang w:val="eu-ES"/>
        </w:rPr>
      </w:pPr>
    </w:p>
    <w:p w:rsidR="007F50FC" w:rsidRDefault="007F50FC" w:rsidP="008B24FD">
      <w:pPr>
        <w:pStyle w:val="Normalaweb"/>
        <w:spacing w:line="360" w:lineRule="auto"/>
        <w:rPr>
          <w:rFonts w:ascii="Arial" w:hAnsi="Arial" w:cs="Arial"/>
        </w:rPr>
      </w:pPr>
      <w:r w:rsidRPr="007F50FC">
        <w:rPr>
          <w:rFonts w:ascii="Arial" w:hAnsi="Arial" w:cs="Arial"/>
        </w:rPr>
        <w:t xml:space="preserve">Giltzaren metrika neurtzeko, </w:t>
      </w:r>
      <w:proofErr w:type="spellStart"/>
      <w:r w:rsidRPr="007F50FC">
        <w:rPr>
          <w:rFonts w:ascii="Arial" w:hAnsi="Arial" w:cs="Arial"/>
          <w:b/>
        </w:rPr>
        <w:t>FindSegment</w:t>
      </w:r>
      <w:proofErr w:type="spellEnd"/>
      <w:r w:rsidRPr="007F50FC">
        <w:rPr>
          <w:rFonts w:ascii="Arial" w:hAnsi="Arial" w:cs="Arial"/>
        </w:rPr>
        <w:t xml:space="preserve"> ikuspen-tresna erabiliko dugu. Tresna honek</w:t>
      </w:r>
      <w:r>
        <w:rPr>
          <w:rFonts w:ascii="Arial" w:hAnsi="Arial" w:cs="Arial"/>
        </w:rPr>
        <w:t xml:space="preserve"> </w:t>
      </w:r>
      <w:r w:rsidRPr="007F50FC">
        <w:rPr>
          <w:rFonts w:ascii="Arial" w:hAnsi="Arial" w:cs="Arial"/>
        </w:rPr>
        <w:t>kolore-segmentu uniforme bat</w:t>
      </w:r>
      <w:r>
        <w:rPr>
          <w:rFonts w:ascii="Arial" w:hAnsi="Arial" w:cs="Arial"/>
        </w:rPr>
        <w:t xml:space="preserve"> bilatzen du</w:t>
      </w:r>
      <w:r w:rsidRPr="007F50FC">
        <w:rPr>
          <w:rFonts w:ascii="Arial" w:hAnsi="Arial" w:cs="Arial"/>
        </w:rPr>
        <w:t xml:space="preserve"> aurrez finkatutako eremuan, eta segmentu horren zabaleraren neurria ematen digu.</w:t>
      </w:r>
    </w:p>
    <w:p w:rsidR="007F50FC" w:rsidRDefault="007F50FC" w:rsidP="007F50FC">
      <w:pPr>
        <w:pStyle w:val="Normalaweb"/>
        <w:spacing w:line="360" w:lineRule="auto"/>
        <w:jc w:val="center"/>
        <w:rPr>
          <w:rFonts w:ascii="Arial" w:hAnsi="Arial" w:cs="Arial"/>
        </w:rPr>
      </w:pPr>
      <w:r>
        <w:rPr>
          <w:noProof/>
          <w:sz w:val="18"/>
          <w:szCs w:val="18"/>
        </w:rPr>
        <w:lastRenderedPageBreak/>
        <w:drawing>
          <wp:inline distT="0" distB="0" distL="0" distR="0">
            <wp:extent cx="4599296" cy="3909060"/>
            <wp:effectExtent l="0" t="0" r="0" b="0"/>
            <wp:docPr id="16" name="Irudia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390" cy="3921889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0995" w:rsidRDefault="00C40995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0" distR="0" simplePos="0" relativeHeight="251696128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1525905</wp:posOffset>
            </wp:positionV>
            <wp:extent cx="4436745" cy="2188210"/>
            <wp:effectExtent l="0" t="0" r="1905" b="2540"/>
            <wp:wrapTopAndBottom/>
            <wp:docPr id="17" name="Irudia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745" cy="2188210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40995">
        <w:rPr>
          <w:rFonts w:ascii="Arial" w:hAnsi="Arial" w:cs="Arial"/>
        </w:rPr>
        <w:t>Tresnak</w:t>
      </w:r>
      <w:r>
        <w:rPr>
          <w:rFonts w:ascii="Arial" w:hAnsi="Arial" w:cs="Arial"/>
        </w:rPr>
        <w:t xml:space="preserve">, </w:t>
      </w:r>
      <w:r w:rsidRPr="00C40995">
        <w:rPr>
          <w:rFonts w:ascii="Arial" w:hAnsi="Arial" w:cs="Arial"/>
        </w:rPr>
        <w:t>kalkulu-orriko (A6) gelaxka bat hautatu eta arrastatu ondoren</w:t>
      </w:r>
      <w:r>
        <w:rPr>
          <w:rFonts w:ascii="Arial" w:hAnsi="Arial" w:cs="Arial"/>
        </w:rPr>
        <w:t>,</w:t>
      </w:r>
      <w:r w:rsidRPr="00C40995">
        <w:rPr>
          <w:rFonts w:ascii="Arial" w:hAnsi="Arial" w:cs="Arial"/>
        </w:rPr>
        <w:t xml:space="preserve"> aurreko irudian ageri diren parametroak eskatzen dizkigu</w:t>
      </w:r>
      <w:r>
        <w:rPr>
          <w:rFonts w:ascii="Arial" w:hAnsi="Arial" w:cs="Arial"/>
        </w:rPr>
        <w:t xml:space="preserve">. </w:t>
      </w:r>
      <w:r w:rsidRPr="00C40995">
        <w:rPr>
          <w:rFonts w:ascii="Arial" w:hAnsi="Arial" w:cs="Arial"/>
        </w:rPr>
        <w:t>Alde batetik, A4 gelaxkaren irudia landuko dugu (aldez aurretik kalibratua), kamerak lortutako irudiaren ordez (A0)</w:t>
      </w:r>
      <w:r>
        <w:rPr>
          <w:rFonts w:ascii="Arial" w:hAnsi="Arial" w:cs="Arial"/>
        </w:rPr>
        <w:t xml:space="preserve">. </w:t>
      </w:r>
      <w:r w:rsidRPr="00C40995">
        <w:rPr>
          <w:rFonts w:ascii="Arial" w:hAnsi="Arial" w:cs="Arial"/>
        </w:rPr>
        <w:t>Gure kasuan, segmentuaren kolorea zuria da (giltzaren ahoa irudian zuria ikusten da giltzaren inguruko beltzaren gainean).</w:t>
      </w:r>
    </w:p>
    <w:p w:rsidR="00FC79E9" w:rsidRDefault="00FC79E9" w:rsidP="0085168A">
      <w:pPr>
        <w:pStyle w:val="Normalaweb"/>
        <w:spacing w:line="360" w:lineRule="auto"/>
        <w:rPr>
          <w:rFonts w:ascii="Arial" w:hAnsi="Arial" w:cs="Arial"/>
        </w:rPr>
      </w:pPr>
    </w:p>
    <w:p w:rsidR="00FC79E9" w:rsidRDefault="00FC79E9" w:rsidP="0085168A">
      <w:pPr>
        <w:pStyle w:val="Normalaweb"/>
        <w:spacing w:line="360" w:lineRule="auto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anchor distT="0" distB="0" distL="0" distR="0" simplePos="0" relativeHeight="251697152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770255</wp:posOffset>
            </wp:positionV>
            <wp:extent cx="6111875" cy="3540125"/>
            <wp:effectExtent l="0" t="0" r="3175" b="3175"/>
            <wp:wrapTopAndBottom/>
            <wp:docPr id="18" name="Irudia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1875" cy="3540125"/>
                    </a:xfrm>
                    <a:prstGeom prst="rect">
                      <a:avLst/>
                    </a:prstGeom>
                    <a:solidFill>
                      <a:srgbClr val="FFFFFF"/>
                    </a:solidFill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C79E9">
        <w:rPr>
          <w:rFonts w:ascii="Arial" w:hAnsi="Arial" w:cs="Arial"/>
        </w:rPr>
        <w:t>Prozesua modu egokian egin bada, giltzaren metrika agertuko da (distantzia – B6). Gure kasuan, 6. metrikako giltza bat da.</w:t>
      </w:r>
    </w:p>
    <w:p w:rsidR="00C40995" w:rsidRPr="00FC79E9" w:rsidRDefault="00C40995" w:rsidP="0085168A">
      <w:pPr>
        <w:pStyle w:val="Normalaweb"/>
        <w:spacing w:line="360" w:lineRule="auto"/>
        <w:rPr>
          <w:rFonts w:ascii="Arial" w:hAnsi="Arial" w:cs="Arial"/>
        </w:rPr>
      </w:pPr>
    </w:p>
    <w:p w:rsidR="00E11453" w:rsidRPr="00635F13" w:rsidRDefault="008154B7" w:rsidP="008B24FD">
      <w:pPr>
        <w:pStyle w:val="1izenburua"/>
        <w:numPr>
          <w:ilvl w:val="1"/>
          <w:numId w:val="7"/>
        </w:numPr>
        <w:spacing w:line="360" w:lineRule="auto"/>
        <w:rPr>
          <w:rFonts w:ascii="Arial" w:hAnsi="Arial" w:cs="Arial"/>
          <w:bCs w:val="0"/>
          <w:szCs w:val="24"/>
          <w:lang w:val="eu-ES"/>
        </w:rPr>
      </w:pPr>
      <w:r>
        <w:rPr>
          <w:rFonts w:ascii="Arial" w:hAnsi="Arial" w:cs="Arial"/>
          <w:bCs w:val="0"/>
          <w:szCs w:val="24"/>
          <w:lang w:val="eu-ES"/>
        </w:rPr>
        <w:t>Ondorioak</w:t>
      </w:r>
    </w:p>
    <w:p w:rsidR="005565BA" w:rsidRPr="005565BA" w:rsidRDefault="005565BA" w:rsidP="005565BA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proofErr w:type="spellStart"/>
      <w:r w:rsidRPr="005565BA">
        <w:rPr>
          <w:rFonts w:ascii="Arial" w:hAnsi="Arial" w:cs="Arial"/>
          <w:color w:val="000000"/>
        </w:rPr>
        <w:t>Calibrate</w:t>
      </w:r>
      <w:proofErr w:type="spellEnd"/>
      <w:r w:rsidRPr="005565BA">
        <w:rPr>
          <w:rFonts w:ascii="Arial" w:hAnsi="Arial" w:cs="Arial"/>
          <w:color w:val="000000"/>
        </w:rPr>
        <w:t xml:space="preserve"> tresnek aukera ematen dute pixel-irudiak unitate fisiko bihurtzeko, aplikazio industrialetan ezinbestekoa dena.</w:t>
      </w:r>
    </w:p>
    <w:p w:rsidR="005565BA" w:rsidRPr="005565BA" w:rsidRDefault="005565BA" w:rsidP="005565BA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5565BA">
        <w:rPr>
          <w:rFonts w:ascii="Arial" w:hAnsi="Arial" w:cs="Arial"/>
          <w:color w:val="000000"/>
        </w:rPr>
        <w:t>Kalibrazio egokia lortzeko, sare fidagarria eta parametro zehatzak behar dira.</w:t>
      </w:r>
    </w:p>
    <w:p w:rsidR="005565BA" w:rsidRPr="005565BA" w:rsidRDefault="005565BA" w:rsidP="005565BA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r w:rsidRPr="005565BA">
        <w:rPr>
          <w:rFonts w:ascii="Arial" w:hAnsi="Arial" w:cs="Arial"/>
          <w:color w:val="000000"/>
        </w:rPr>
        <w:t xml:space="preserve"> </w:t>
      </w:r>
      <w:proofErr w:type="spellStart"/>
      <w:r w:rsidRPr="005565BA">
        <w:rPr>
          <w:rFonts w:ascii="Arial" w:hAnsi="Arial" w:cs="Arial"/>
          <w:color w:val="000000"/>
        </w:rPr>
        <w:t>FindSegment</w:t>
      </w:r>
      <w:proofErr w:type="spellEnd"/>
      <w:r w:rsidRPr="005565BA">
        <w:rPr>
          <w:rFonts w:ascii="Arial" w:hAnsi="Arial" w:cs="Arial"/>
          <w:color w:val="000000"/>
        </w:rPr>
        <w:t xml:space="preserve"> tresnak segmentu baten zabalera neurtzeko gaitasun zehatza du, irudi kalibratuetan.</w:t>
      </w:r>
    </w:p>
    <w:p w:rsidR="005565BA" w:rsidRPr="005565BA" w:rsidRDefault="005565BA" w:rsidP="005565BA">
      <w:pPr>
        <w:pStyle w:val="Normalaweb"/>
        <w:numPr>
          <w:ilvl w:val="0"/>
          <w:numId w:val="15"/>
        </w:numPr>
        <w:spacing w:line="360" w:lineRule="auto"/>
        <w:rPr>
          <w:rFonts w:ascii="Arial" w:hAnsi="Arial" w:cs="Arial"/>
          <w:color w:val="000000"/>
        </w:rPr>
      </w:pPr>
      <w:bookmarkStart w:id="0" w:name="_GoBack"/>
      <w:bookmarkEnd w:id="0"/>
      <w:r w:rsidRPr="005565BA">
        <w:rPr>
          <w:rFonts w:ascii="Arial" w:hAnsi="Arial" w:cs="Arial"/>
          <w:color w:val="000000"/>
        </w:rPr>
        <w:t>Jardueran lortutako emaitzek (6,043 mm) sistemaren fidagarritasuna eta erabilgarritasuna berresten dute.</w:t>
      </w:r>
    </w:p>
    <w:p w:rsidR="00CE20C9" w:rsidRPr="0095486F" w:rsidRDefault="00CE20C9" w:rsidP="00CE20C9">
      <w:pPr>
        <w:pStyle w:val="Normalaweb"/>
        <w:spacing w:line="360" w:lineRule="auto"/>
        <w:ind w:left="720"/>
        <w:rPr>
          <w:rFonts w:ascii="Arial" w:hAnsi="Arial" w:cs="Arial"/>
          <w:color w:val="000000"/>
        </w:rPr>
      </w:pPr>
    </w:p>
    <w:p w:rsidR="00885DF0" w:rsidRPr="005B7239" w:rsidRDefault="00885DF0" w:rsidP="008154B7">
      <w:pPr>
        <w:pStyle w:val="1izenburua"/>
        <w:spacing w:line="360" w:lineRule="auto"/>
        <w:rPr>
          <w:rFonts w:ascii="Arial" w:hAnsi="Arial" w:cs="Arial"/>
          <w:sz w:val="24"/>
          <w:szCs w:val="24"/>
          <w:lang w:val="eu-ES"/>
        </w:rPr>
      </w:pPr>
    </w:p>
    <w:sectPr w:rsidR="00885DF0" w:rsidRPr="005B7239" w:rsidSect="00093622">
      <w:headerReference w:type="default" r:id="rId25"/>
      <w:footerReference w:type="default" r:id="rId26"/>
      <w:pgSz w:w="12240" w:h="15840"/>
      <w:pgMar w:top="1701" w:right="1418" w:bottom="1418" w:left="1701" w:header="142" w:footer="720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C40A2" w:rsidRDefault="004C40A2" w:rsidP="00530AAA">
      <w:pPr>
        <w:spacing w:after="0" w:line="240" w:lineRule="auto"/>
      </w:pPr>
      <w:r>
        <w:separator/>
      </w:r>
    </w:p>
  </w:endnote>
  <w:endnote w:type="continuationSeparator" w:id="0">
    <w:p w:rsidR="004C40A2" w:rsidRDefault="004C40A2" w:rsidP="00530A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Yu Gothic UI"/>
    <w:panose1 w:val="02020609040205080304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409020205020404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460339317"/>
      <w:docPartObj>
        <w:docPartGallery w:val="Page Numbers (Bottom of Page)"/>
        <w:docPartUnique/>
      </w:docPartObj>
    </w:sdtPr>
    <w:sdtEndPr/>
    <w:sdtContent>
      <w:p w:rsidR="006B5319" w:rsidRDefault="006B5319">
        <w:pPr>
          <w:pStyle w:val="Orri-o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565BA" w:rsidRPr="005565BA">
          <w:rPr>
            <w:noProof/>
            <w:lang w:val="eu-ES"/>
          </w:rPr>
          <w:t>9</w:t>
        </w:r>
        <w:r>
          <w:fldChar w:fldCharType="end"/>
        </w:r>
      </w:p>
    </w:sdtContent>
  </w:sdt>
  <w:p w:rsidR="006B5319" w:rsidRDefault="006B5319">
    <w:pPr>
      <w:pStyle w:val="Orri-o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C40A2" w:rsidRDefault="004C40A2" w:rsidP="00530AAA">
      <w:pPr>
        <w:spacing w:after="0" w:line="240" w:lineRule="auto"/>
      </w:pPr>
      <w:r>
        <w:separator/>
      </w:r>
    </w:p>
  </w:footnote>
  <w:footnote w:type="continuationSeparator" w:id="0">
    <w:p w:rsidR="004C40A2" w:rsidRDefault="004C40A2" w:rsidP="00530AA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B5319" w:rsidRDefault="006B5319" w:rsidP="00530AAA">
    <w:pPr>
      <w:pStyle w:val="1izenburua"/>
      <w:spacing w:line="360" w:lineRule="auto"/>
      <w:jc w:val="right"/>
      <w:rPr>
        <w:rFonts w:ascii="Arial" w:hAnsi="Arial" w:cs="Arial"/>
        <w:lang w:val="eu-ES"/>
      </w:rPr>
    </w:pPr>
    <w:r>
      <w:rPr>
        <w:noProof/>
        <w:lang w:val="eu-ES" w:eastAsia="eu-ES"/>
      </w:rPr>
      <w:drawing>
        <wp:anchor distT="114300" distB="114300" distL="114300" distR="114300" simplePos="0" relativeHeight="251659264" behindDoc="0" locked="0" layoutInCell="1" hidden="0" allowOverlap="1" wp14:anchorId="0478F42E" wp14:editId="2F3C440E">
          <wp:simplePos x="0" y="0"/>
          <wp:positionH relativeFrom="margin">
            <wp:align>center</wp:align>
          </wp:positionH>
          <wp:positionV relativeFrom="paragraph">
            <wp:posOffset>60960</wp:posOffset>
          </wp:positionV>
          <wp:extent cx="1281113" cy="547384"/>
          <wp:effectExtent l="0" t="0" r="0" b="5080"/>
          <wp:wrapNone/>
          <wp:docPr id="10" name="image23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23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281113" cy="547384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  <w:r>
      <w:rPr>
        <w:noProof/>
        <w:lang w:val="eu-ES" w:eastAsia="eu-ES"/>
      </w:rPr>
      <w:drawing>
        <wp:anchor distT="0" distB="0" distL="114300" distR="114300" simplePos="0" relativeHeight="251661312" behindDoc="0" locked="0" layoutInCell="1" allowOverlap="1" wp14:anchorId="292FB70F" wp14:editId="268E7DA9">
          <wp:simplePos x="0" y="0"/>
          <wp:positionH relativeFrom="margin">
            <wp:align>left</wp:align>
          </wp:positionH>
          <wp:positionV relativeFrom="paragraph">
            <wp:posOffset>83185</wp:posOffset>
          </wp:positionV>
          <wp:extent cx="1050475" cy="611079"/>
          <wp:effectExtent l="0" t="0" r="0" b="0"/>
          <wp:wrapNone/>
          <wp:docPr id="11" name="Irudia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Originala sloganarekin.jpg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50475" cy="61107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B1014">
      <w:rPr>
        <w:rFonts w:ascii="Arial" w:hAnsi="Arial" w:cs="Arial"/>
        <w:lang w:val="eu-ES"/>
      </w:rPr>
      <w:t>4</w:t>
    </w:r>
    <w:r w:rsidR="00FB0ACF">
      <w:rPr>
        <w:rFonts w:ascii="Arial" w:hAnsi="Arial" w:cs="Arial"/>
        <w:lang w:val="eu-ES"/>
      </w:rPr>
      <w:t>.</w:t>
    </w:r>
    <w:r w:rsidR="00655D43">
      <w:rPr>
        <w:rFonts w:ascii="Arial" w:hAnsi="Arial" w:cs="Arial"/>
        <w:lang w:val="eu-ES"/>
      </w:rPr>
      <w:t xml:space="preserve"> Jarduera</w:t>
    </w:r>
  </w:p>
  <w:p w:rsidR="006B5319" w:rsidRDefault="006B5319">
    <w:pPr>
      <w:pStyle w:val="Goiburu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7E"/>
    <w:multiLevelType w:val="singleLevel"/>
    <w:tmpl w:val="FB12693A"/>
    <w:lvl w:ilvl="0">
      <w:start w:val="1"/>
      <w:numFmt w:val="decimal"/>
      <w:pStyle w:val="Zenbaki-zerrend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1" w15:restartNumberingAfterBreak="0">
    <w:nsid w:val="FFFFFF7F"/>
    <w:multiLevelType w:val="singleLevel"/>
    <w:tmpl w:val="38441652"/>
    <w:lvl w:ilvl="0">
      <w:start w:val="1"/>
      <w:numFmt w:val="decimal"/>
      <w:pStyle w:val="Zenbaki-zerrend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2" w15:restartNumberingAfterBreak="0">
    <w:nsid w:val="FFFFFF82"/>
    <w:multiLevelType w:val="singleLevel"/>
    <w:tmpl w:val="F3EAFDEC"/>
    <w:lvl w:ilvl="0">
      <w:start w:val="1"/>
      <w:numFmt w:val="bullet"/>
      <w:pStyle w:val="Bulet-zerrend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3" w15:restartNumberingAfterBreak="0">
    <w:nsid w:val="FFFFFF83"/>
    <w:multiLevelType w:val="singleLevel"/>
    <w:tmpl w:val="3D1EFFD4"/>
    <w:lvl w:ilvl="0">
      <w:start w:val="1"/>
      <w:numFmt w:val="bullet"/>
      <w:pStyle w:val="Bulet-zerrend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4" w15:restartNumberingAfterBreak="0">
    <w:nsid w:val="FFFFFF88"/>
    <w:multiLevelType w:val="singleLevel"/>
    <w:tmpl w:val="D0A62B40"/>
    <w:lvl w:ilvl="0">
      <w:start w:val="1"/>
      <w:numFmt w:val="decimal"/>
      <w:pStyle w:val="Zenbaki-zerrend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5" w15:restartNumberingAfterBreak="0">
    <w:nsid w:val="FFFFFF89"/>
    <w:multiLevelType w:val="singleLevel"/>
    <w:tmpl w:val="29761A62"/>
    <w:lvl w:ilvl="0">
      <w:start w:val="1"/>
      <w:numFmt w:val="bullet"/>
      <w:pStyle w:val="Bulet-zerrend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6" w15:restartNumberingAfterBreak="0">
    <w:nsid w:val="08E563BE"/>
    <w:multiLevelType w:val="multilevel"/>
    <w:tmpl w:val="6D665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C426F40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8" w15:restartNumberingAfterBreak="0">
    <w:nsid w:val="10855F1C"/>
    <w:multiLevelType w:val="multilevel"/>
    <w:tmpl w:val="034CF7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2361ADF"/>
    <w:multiLevelType w:val="multilevel"/>
    <w:tmpl w:val="04D256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26B23165"/>
    <w:multiLevelType w:val="hybridMultilevel"/>
    <w:tmpl w:val="81B6927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C822E9A"/>
    <w:multiLevelType w:val="multilevel"/>
    <w:tmpl w:val="184807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5802CA0"/>
    <w:multiLevelType w:val="multilevel"/>
    <w:tmpl w:val="51F455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7E87BE2"/>
    <w:multiLevelType w:val="multilevel"/>
    <w:tmpl w:val="042D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4" w15:restartNumberingAfterBreak="0">
    <w:nsid w:val="43776A4A"/>
    <w:multiLevelType w:val="hybridMultilevel"/>
    <w:tmpl w:val="D250D4D8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AE57931"/>
    <w:multiLevelType w:val="multilevel"/>
    <w:tmpl w:val="338A95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5DFA0AC9"/>
    <w:multiLevelType w:val="multilevel"/>
    <w:tmpl w:val="DEB08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61A713D6"/>
    <w:multiLevelType w:val="hybridMultilevel"/>
    <w:tmpl w:val="6F50AF96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AA87CE2"/>
    <w:multiLevelType w:val="multilevel"/>
    <w:tmpl w:val="80E0811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714372AD"/>
    <w:multiLevelType w:val="hybridMultilevel"/>
    <w:tmpl w:val="5628C5EA"/>
    <w:lvl w:ilvl="0" w:tplc="042D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D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D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D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D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D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D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D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D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2493135"/>
    <w:multiLevelType w:val="multilevel"/>
    <w:tmpl w:val="EC7A8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78ED654C"/>
    <w:multiLevelType w:val="multilevel"/>
    <w:tmpl w:val="C35083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792D101B"/>
    <w:multiLevelType w:val="multilevel"/>
    <w:tmpl w:val="1DFA7D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7DFF73D3"/>
    <w:multiLevelType w:val="multilevel"/>
    <w:tmpl w:val="5A90B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4"/>
  </w:num>
  <w:num w:numId="5">
    <w:abstractNumId w:val="1"/>
  </w:num>
  <w:num w:numId="6">
    <w:abstractNumId w:val="0"/>
  </w:num>
  <w:num w:numId="7">
    <w:abstractNumId w:val="13"/>
  </w:num>
  <w:num w:numId="8">
    <w:abstractNumId w:val="16"/>
  </w:num>
  <w:num w:numId="9">
    <w:abstractNumId w:val="14"/>
  </w:num>
  <w:num w:numId="10">
    <w:abstractNumId w:val="15"/>
  </w:num>
  <w:num w:numId="11">
    <w:abstractNumId w:val="12"/>
  </w:num>
  <w:num w:numId="12">
    <w:abstractNumId w:val="18"/>
  </w:num>
  <w:num w:numId="13">
    <w:abstractNumId w:val="17"/>
  </w:num>
  <w:num w:numId="14">
    <w:abstractNumId w:val="10"/>
  </w:num>
  <w:num w:numId="15">
    <w:abstractNumId w:val="19"/>
  </w:num>
  <w:num w:numId="16">
    <w:abstractNumId w:val="9"/>
  </w:num>
  <w:num w:numId="17">
    <w:abstractNumId w:val="23"/>
  </w:num>
  <w:num w:numId="18">
    <w:abstractNumId w:val="8"/>
  </w:num>
  <w:num w:numId="19">
    <w:abstractNumId w:val="20"/>
  </w:num>
  <w:num w:numId="20">
    <w:abstractNumId w:val="21"/>
  </w:num>
  <w:num w:numId="21">
    <w:abstractNumId w:val="11"/>
  </w:num>
  <w:num w:numId="22">
    <w:abstractNumId w:val="6"/>
  </w:num>
  <w:num w:numId="23">
    <w:abstractNumId w:val="22"/>
  </w:num>
  <w:num w:numId="24">
    <w:abstractNumId w:val="7"/>
  </w:num>
  <w:numIdMacAtCleanup w:val="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47730"/>
    <w:rsid w:val="000212B3"/>
    <w:rsid w:val="0002452D"/>
    <w:rsid w:val="00031B1A"/>
    <w:rsid w:val="00034616"/>
    <w:rsid w:val="0006063C"/>
    <w:rsid w:val="00082E79"/>
    <w:rsid w:val="00091B12"/>
    <w:rsid w:val="00093622"/>
    <w:rsid w:val="000A2664"/>
    <w:rsid w:val="000B1014"/>
    <w:rsid w:val="000B27C0"/>
    <w:rsid w:val="000C62C9"/>
    <w:rsid w:val="000C6794"/>
    <w:rsid w:val="000F0F40"/>
    <w:rsid w:val="000F218A"/>
    <w:rsid w:val="000F32D8"/>
    <w:rsid w:val="001118AC"/>
    <w:rsid w:val="00130B8F"/>
    <w:rsid w:val="00132A65"/>
    <w:rsid w:val="001341D1"/>
    <w:rsid w:val="00136F9D"/>
    <w:rsid w:val="001410F8"/>
    <w:rsid w:val="001453EA"/>
    <w:rsid w:val="0015074B"/>
    <w:rsid w:val="00162BE6"/>
    <w:rsid w:val="001848B8"/>
    <w:rsid w:val="001850E1"/>
    <w:rsid w:val="001978FA"/>
    <w:rsid w:val="001C16F6"/>
    <w:rsid w:val="001D704D"/>
    <w:rsid w:val="00206017"/>
    <w:rsid w:val="002369B8"/>
    <w:rsid w:val="00237303"/>
    <w:rsid w:val="0025471D"/>
    <w:rsid w:val="00266AE0"/>
    <w:rsid w:val="0029639D"/>
    <w:rsid w:val="002B13C4"/>
    <w:rsid w:val="002B2B58"/>
    <w:rsid w:val="002B3523"/>
    <w:rsid w:val="002C2419"/>
    <w:rsid w:val="002F2DB3"/>
    <w:rsid w:val="0031604C"/>
    <w:rsid w:val="00326F90"/>
    <w:rsid w:val="003337E1"/>
    <w:rsid w:val="00350B03"/>
    <w:rsid w:val="003834FC"/>
    <w:rsid w:val="00392DE3"/>
    <w:rsid w:val="003A4CB4"/>
    <w:rsid w:val="003C6E5F"/>
    <w:rsid w:val="003E6CD8"/>
    <w:rsid w:val="004356F1"/>
    <w:rsid w:val="0045630A"/>
    <w:rsid w:val="004A3961"/>
    <w:rsid w:val="004C40A2"/>
    <w:rsid w:val="004D13B5"/>
    <w:rsid w:val="00501802"/>
    <w:rsid w:val="00513386"/>
    <w:rsid w:val="00514E60"/>
    <w:rsid w:val="00527618"/>
    <w:rsid w:val="00530AAA"/>
    <w:rsid w:val="005565BA"/>
    <w:rsid w:val="005B7239"/>
    <w:rsid w:val="005C204A"/>
    <w:rsid w:val="005E4B8F"/>
    <w:rsid w:val="00633921"/>
    <w:rsid w:val="0063592F"/>
    <w:rsid w:val="00635F13"/>
    <w:rsid w:val="00655D43"/>
    <w:rsid w:val="00677CB4"/>
    <w:rsid w:val="006876F5"/>
    <w:rsid w:val="006A75E6"/>
    <w:rsid w:val="006B1AAC"/>
    <w:rsid w:val="006B5319"/>
    <w:rsid w:val="006F132E"/>
    <w:rsid w:val="006F5C00"/>
    <w:rsid w:val="00721D1A"/>
    <w:rsid w:val="00742573"/>
    <w:rsid w:val="0074504C"/>
    <w:rsid w:val="007757AC"/>
    <w:rsid w:val="00792BAE"/>
    <w:rsid w:val="007A45AD"/>
    <w:rsid w:val="007F50FC"/>
    <w:rsid w:val="008011F0"/>
    <w:rsid w:val="0080202C"/>
    <w:rsid w:val="008154B7"/>
    <w:rsid w:val="00824620"/>
    <w:rsid w:val="0085168A"/>
    <w:rsid w:val="008651D1"/>
    <w:rsid w:val="00873731"/>
    <w:rsid w:val="00885DF0"/>
    <w:rsid w:val="008B12EA"/>
    <w:rsid w:val="008B24FD"/>
    <w:rsid w:val="008B4288"/>
    <w:rsid w:val="008D1705"/>
    <w:rsid w:val="008E3550"/>
    <w:rsid w:val="008F4B00"/>
    <w:rsid w:val="0095486F"/>
    <w:rsid w:val="00970E19"/>
    <w:rsid w:val="00973FEA"/>
    <w:rsid w:val="009872AA"/>
    <w:rsid w:val="009A3940"/>
    <w:rsid w:val="009C4E5F"/>
    <w:rsid w:val="009C5AF5"/>
    <w:rsid w:val="009E7014"/>
    <w:rsid w:val="00A15E57"/>
    <w:rsid w:val="00A43817"/>
    <w:rsid w:val="00A46CBB"/>
    <w:rsid w:val="00A511E6"/>
    <w:rsid w:val="00A528CB"/>
    <w:rsid w:val="00A91E8B"/>
    <w:rsid w:val="00AA1D8D"/>
    <w:rsid w:val="00AA5415"/>
    <w:rsid w:val="00AC1A24"/>
    <w:rsid w:val="00AC61F8"/>
    <w:rsid w:val="00AD5564"/>
    <w:rsid w:val="00B47730"/>
    <w:rsid w:val="00B9455C"/>
    <w:rsid w:val="00BB4643"/>
    <w:rsid w:val="00BC4248"/>
    <w:rsid w:val="00C21BB1"/>
    <w:rsid w:val="00C24244"/>
    <w:rsid w:val="00C40995"/>
    <w:rsid w:val="00C742C7"/>
    <w:rsid w:val="00C847DF"/>
    <w:rsid w:val="00CB0664"/>
    <w:rsid w:val="00CE20C9"/>
    <w:rsid w:val="00D226DF"/>
    <w:rsid w:val="00D24DC5"/>
    <w:rsid w:val="00D3238E"/>
    <w:rsid w:val="00DA739E"/>
    <w:rsid w:val="00DE439B"/>
    <w:rsid w:val="00DF3B80"/>
    <w:rsid w:val="00E05DEB"/>
    <w:rsid w:val="00E11453"/>
    <w:rsid w:val="00E26D75"/>
    <w:rsid w:val="00E447B9"/>
    <w:rsid w:val="00E76665"/>
    <w:rsid w:val="00EA76C5"/>
    <w:rsid w:val="00EE29BF"/>
    <w:rsid w:val="00EF3585"/>
    <w:rsid w:val="00F14D1C"/>
    <w:rsid w:val="00F27CE2"/>
    <w:rsid w:val="00F411A0"/>
    <w:rsid w:val="00F629F5"/>
    <w:rsid w:val="00F804B9"/>
    <w:rsid w:val="00F80E03"/>
    <w:rsid w:val="00F9170E"/>
    <w:rsid w:val="00F91A3C"/>
    <w:rsid w:val="00FA0B43"/>
    <w:rsid w:val="00FA732D"/>
    <w:rsid w:val="00FB0ACF"/>
    <w:rsid w:val="00FB5A8A"/>
    <w:rsid w:val="00FC6623"/>
    <w:rsid w:val="00FC693F"/>
    <w:rsid w:val="00FC79E9"/>
    <w:rsid w:val="00FD3082"/>
    <w:rsid w:val="00FD5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7BEE582B"/>
  <w14:defaultImageDpi w14:val="300"/>
  <w15:docId w15:val="{3649ADE8-F2E7-4064-A355-B1A61B4168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a">
    <w:name w:val="Normal"/>
    <w:qFormat/>
    <w:rsid w:val="00FC693F"/>
  </w:style>
  <w:style w:type="paragraph" w:styleId="1izenburua">
    <w:name w:val="heading 1"/>
    <w:basedOn w:val="Normala"/>
    <w:next w:val="Normala"/>
    <w:link w:val="1izenburuaK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izenburua">
    <w:name w:val="heading 2"/>
    <w:basedOn w:val="Normala"/>
    <w:next w:val="Normala"/>
    <w:link w:val="2izenburuaK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izenburua">
    <w:name w:val="heading 3"/>
    <w:basedOn w:val="Normala"/>
    <w:next w:val="Normala"/>
    <w:link w:val="3izenburuaK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izenburua">
    <w:name w:val="heading 4"/>
    <w:basedOn w:val="Normala"/>
    <w:next w:val="Normala"/>
    <w:link w:val="4izenburuaK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izenburua">
    <w:name w:val="heading 5"/>
    <w:basedOn w:val="Normala"/>
    <w:next w:val="Normala"/>
    <w:link w:val="5izenburuaK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izenburua">
    <w:name w:val="heading 6"/>
    <w:basedOn w:val="Normala"/>
    <w:next w:val="Normala"/>
    <w:link w:val="6izenburuaK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izenburua">
    <w:name w:val="heading 7"/>
    <w:basedOn w:val="Normala"/>
    <w:next w:val="Normala"/>
    <w:link w:val="7izenburuaK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izenburua">
    <w:name w:val="heading 8"/>
    <w:basedOn w:val="Normala"/>
    <w:next w:val="Normala"/>
    <w:link w:val="8izenburuaK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izenburua">
    <w:name w:val="heading 9"/>
    <w:basedOn w:val="Normala"/>
    <w:next w:val="Normala"/>
    <w:link w:val="9izenburuaK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Paragrafoarenletra-tipolehenetsia">
    <w:name w:val="Default Paragraph Font"/>
    <w:uiPriority w:val="1"/>
    <w:semiHidden/>
    <w:unhideWhenUsed/>
  </w:style>
  <w:style w:type="table" w:default="1" w:styleId="Taulanorma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Zerrendarikez">
    <w:name w:val="No List"/>
    <w:uiPriority w:val="99"/>
    <w:semiHidden/>
    <w:unhideWhenUsed/>
  </w:style>
  <w:style w:type="paragraph" w:styleId="Goiburua">
    <w:name w:val="header"/>
    <w:basedOn w:val="Normala"/>
    <w:link w:val="Goiburu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GoiburuaKar">
    <w:name w:val="Goiburua Kar"/>
    <w:basedOn w:val="Paragrafoarenletra-tipolehenetsia"/>
    <w:link w:val="Goiburua"/>
    <w:uiPriority w:val="99"/>
    <w:rsid w:val="00E618BF"/>
  </w:style>
  <w:style w:type="paragraph" w:styleId="Orri-oina">
    <w:name w:val="footer"/>
    <w:basedOn w:val="Normala"/>
    <w:link w:val="Orri-oinaK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Orri-oinaKar">
    <w:name w:val="Orri-oina Kar"/>
    <w:basedOn w:val="Paragrafoarenletra-tipolehenetsia"/>
    <w:link w:val="Orri-oina"/>
    <w:uiPriority w:val="99"/>
    <w:rsid w:val="00E618BF"/>
  </w:style>
  <w:style w:type="paragraph" w:styleId="Tarterikez">
    <w:name w:val="No Spacing"/>
    <w:link w:val="TarterikezKar"/>
    <w:uiPriority w:val="1"/>
    <w:qFormat/>
    <w:rsid w:val="00FC693F"/>
    <w:pPr>
      <w:spacing w:after="0" w:line="240" w:lineRule="auto"/>
    </w:pPr>
  </w:style>
  <w:style w:type="character" w:customStyle="1" w:styleId="1izenburuaKar">
    <w:name w:val="1. izenburua Kar"/>
    <w:basedOn w:val="Paragrafoarenletra-tipolehenetsia"/>
    <w:link w:val="1izenburua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izenburuaKar">
    <w:name w:val="2. izenburua Kar"/>
    <w:basedOn w:val="Paragrafoarenletra-tipolehenetsia"/>
    <w:link w:val="2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izenburuaKar">
    <w:name w:val="3. izenburua Kar"/>
    <w:basedOn w:val="Paragrafoarenletra-tipolehenetsia"/>
    <w:link w:val="3izenburua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ulua">
    <w:name w:val="Title"/>
    <w:basedOn w:val="Normala"/>
    <w:next w:val="Normala"/>
    <w:link w:val="TituluaK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uluaKar">
    <w:name w:val="Titulua Kar"/>
    <w:basedOn w:val="Paragrafoarenletra-tipolehenetsia"/>
    <w:link w:val="Titulua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zpititulua">
    <w:name w:val="Subtitle"/>
    <w:basedOn w:val="Normala"/>
    <w:next w:val="Normala"/>
    <w:link w:val="AzpitituluaK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zpitituluaKar">
    <w:name w:val="Azpititulua Kar"/>
    <w:basedOn w:val="Paragrafoarenletra-tipolehenetsia"/>
    <w:link w:val="Azpititulua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Zerrenda-paragrafoa">
    <w:name w:val="List Paragraph"/>
    <w:basedOn w:val="Normala"/>
    <w:uiPriority w:val="34"/>
    <w:qFormat/>
    <w:rsid w:val="00FC693F"/>
    <w:pPr>
      <w:ind w:left="720"/>
      <w:contextualSpacing/>
    </w:pPr>
  </w:style>
  <w:style w:type="paragraph" w:styleId="Gorputz-testua">
    <w:name w:val="Body Text"/>
    <w:basedOn w:val="Normala"/>
    <w:link w:val="Gorputz-testuaKar"/>
    <w:uiPriority w:val="99"/>
    <w:unhideWhenUsed/>
    <w:rsid w:val="00AA1D8D"/>
    <w:pPr>
      <w:spacing w:after="120"/>
    </w:pPr>
  </w:style>
  <w:style w:type="character" w:customStyle="1" w:styleId="Gorputz-testuaKar">
    <w:name w:val="Gorputz-testua Kar"/>
    <w:basedOn w:val="Paragrafoarenletra-tipolehenetsia"/>
    <w:link w:val="Gorputz-testua"/>
    <w:uiPriority w:val="99"/>
    <w:rsid w:val="00AA1D8D"/>
  </w:style>
  <w:style w:type="paragraph" w:styleId="Gorputz-testua2">
    <w:name w:val="Body Text 2"/>
    <w:basedOn w:val="Normala"/>
    <w:link w:val="Gorputz-testua2Kar"/>
    <w:uiPriority w:val="99"/>
    <w:unhideWhenUsed/>
    <w:rsid w:val="00AA1D8D"/>
    <w:pPr>
      <w:spacing w:after="120" w:line="480" w:lineRule="auto"/>
    </w:pPr>
  </w:style>
  <w:style w:type="character" w:customStyle="1" w:styleId="Gorputz-testua2Kar">
    <w:name w:val="Gorputz-testua 2 Kar"/>
    <w:basedOn w:val="Paragrafoarenletra-tipolehenetsia"/>
    <w:link w:val="Gorputz-testua2"/>
    <w:uiPriority w:val="99"/>
    <w:rsid w:val="00AA1D8D"/>
  </w:style>
  <w:style w:type="paragraph" w:styleId="Gorputz-testua3">
    <w:name w:val="Body Text 3"/>
    <w:basedOn w:val="Normala"/>
    <w:link w:val="Gorputz-testua3K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Gorputz-testua3Kar">
    <w:name w:val="Gorputz-testua 3 Kar"/>
    <w:basedOn w:val="Paragrafoarenletra-tipolehenetsia"/>
    <w:link w:val="Gorputz-testua3"/>
    <w:uiPriority w:val="99"/>
    <w:rsid w:val="00AA1D8D"/>
    <w:rPr>
      <w:sz w:val="16"/>
      <w:szCs w:val="16"/>
    </w:rPr>
  </w:style>
  <w:style w:type="paragraph" w:styleId="Zerrenda">
    <w:name w:val="List"/>
    <w:basedOn w:val="Normala"/>
    <w:uiPriority w:val="99"/>
    <w:unhideWhenUsed/>
    <w:rsid w:val="00AA1D8D"/>
    <w:pPr>
      <w:ind w:left="360" w:hanging="360"/>
      <w:contextualSpacing/>
    </w:pPr>
  </w:style>
  <w:style w:type="paragraph" w:styleId="Zerrenda2">
    <w:name w:val="List 2"/>
    <w:basedOn w:val="Normala"/>
    <w:uiPriority w:val="99"/>
    <w:unhideWhenUsed/>
    <w:rsid w:val="00326F90"/>
    <w:pPr>
      <w:ind w:left="720" w:hanging="360"/>
      <w:contextualSpacing/>
    </w:pPr>
  </w:style>
  <w:style w:type="paragraph" w:styleId="Zerrenda3">
    <w:name w:val="List 3"/>
    <w:basedOn w:val="Normala"/>
    <w:uiPriority w:val="99"/>
    <w:unhideWhenUsed/>
    <w:rsid w:val="00326F90"/>
    <w:pPr>
      <w:ind w:left="1080" w:hanging="360"/>
      <w:contextualSpacing/>
    </w:pPr>
  </w:style>
  <w:style w:type="paragraph" w:styleId="Bulet-zerrenda">
    <w:name w:val="List Bullet"/>
    <w:basedOn w:val="Normala"/>
    <w:uiPriority w:val="99"/>
    <w:unhideWhenUsed/>
    <w:rsid w:val="00326F90"/>
    <w:pPr>
      <w:numPr>
        <w:numId w:val="1"/>
      </w:numPr>
      <w:contextualSpacing/>
    </w:pPr>
  </w:style>
  <w:style w:type="paragraph" w:styleId="Bulet-zerrenda2">
    <w:name w:val="List Bullet 2"/>
    <w:basedOn w:val="Normala"/>
    <w:uiPriority w:val="99"/>
    <w:unhideWhenUsed/>
    <w:rsid w:val="00326F90"/>
    <w:pPr>
      <w:numPr>
        <w:numId w:val="2"/>
      </w:numPr>
      <w:contextualSpacing/>
    </w:pPr>
  </w:style>
  <w:style w:type="paragraph" w:styleId="Bulet-zerrenda3">
    <w:name w:val="List Bullet 3"/>
    <w:basedOn w:val="Normala"/>
    <w:uiPriority w:val="99"/>
    <w:unhideWhenUsed/>
    <w:rsid w:val="00326F90"/>
    <w:pPr>
      <w:numPr>
        <w:numId w:val="3"/>
      </w:numPr>
      <w:contextualSpacing/>
    </w:pPr>
  </w:style>
  <w:style w:type="paragraph" w:styleId="Zenbaki-zerrenda">
    <w:name w:val="List Number"/>
    <w:basedOn w:val="Normala"/>
    <w:uiPriority w:val="99"/>
    <w:unhideWhenUsed/>
    <w:rsid w:val="00326F90"/>
    <w:pPr>
      <w:numPr>
        <w:numId w:val="4"/>
      </w:numPr>
      <w:contextualSpacing/>
    </w:pPr>
  </w:style>
  <w:style w:type="paragraph" w:styleId="Zenbaki-zerrenda2">
    <w:name w:val="List Number 2"/>
    <w:basedOn w:val="Normala"/>
    <w:uiPriority w:val="99"/>
    <w:unhideWhenUsed/>
    <w:rsid w:val="0029639D"/>
    <w:pPr>
      <w:numPr>
        <w:numId w:val="5"/>
      </w:numPr>
      <w:contextualSpacing/>
    </w:pPr>
  </w:style>
  <w:style w:type="paragraph" w:styleId="Zenbaki-zerrenda3">
    <w:name w:val="List Number 3"/>
    <w:basedOn w:val="Normala"/>
    <w:uiPriority w:val="99"/>
    <w:unhideWhenUsed/>
    <w:rsid w:val="0029639D"/>
    <w:pPr>
      <w:numPr>
        <w:numId w:val="6"/>
      </w:numPr>
      <w:contextualSpacing/>
    </w:pPr>
  </w:style>
  <w:style w:type="paragraph" w:styleId="Zerrendajarraitua">
    <w:name w:val="List Continue"/>
    <w:basedOn w:val="Normala"/>
    <w:uiPriority w:val="99"/>
    <w:unhideWhenUsed/>
    <w:rsid w:val="0029639D"/>
    <w:pPr>
      <w:spacing w:after="120"/>
      <w:ind w:left="360"/>
      <w:contextualSpacing/>
    </w:pPr>
  </w:style>
  <w:style w:type="paragraph" w:styleId="Zerrendajarraitua2">
    <w:name w:val="List Continue 2"/>
    <w:basedOn w:val="Normala"/>
    <w:uiPriority w:val="99"/>
    <w:unhideWhenUsed/>
    <w:rsid w:val="0029639D"/>
    <w:pPr>
      <w:spacing w:after="120"/>
      <w:ind w:left="720"/>
      <w:contextualSpacing/>
    </w:pPr>
  </w:style>
  <w:style w:type="paragraph" w:styleId="Zerrendajarraitua3">
    <w:name w:val="List Continue 3"/>
    <w:basedOn w:val="Normala"/>
    <w:uiPriority w:val="99"/>
    <w:unhideWhenUsed/>
    <w:rsid w:val="0029639D"/>
    <w:pPr>
      <w:spacing w:after="120"/>
      <w:ind w:left="1080"/>
      <w:contextualSpacing/>
    </w:pPr>
  </w:style>
  <w:style w:type="paragraph" w:styleId="Makrokotestua">
    <w:name w:val="macro"/>
    <w:link w:val="MakrokotestuaK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krokotestuaKar">
    <w:name w:val="Makroko testua Kar"/>
    <w:basedOn w:val="Paragrafoarenletra-tipolehenetsia"/>
    <w:link w:val="Makrokotestua"/>
    <w:uiPriority w:val="99"/>
    <w:rsid w:val="0029639D"/>
    <w:rPr>
      <w:rFonts w:ascii="Courier" w:hAnsi="Courier"/>
      <w:sz w:val="20"/>
      <w:szCs w:val="20"/>
    </w:rPr>
  </w:style>
  <w:style w:type="paragraph" w:styleId="Aipua">
    <w:name w:val="Quote"/>
    <w:basedOn w:val="Normala"/>
    <w:next w:val="Normala"/>
    <w:link w:val="AipuaKar"/>
    <w:uiPriority w:val="29"/>
    <w:qFormat/>
    <w:rsid w:val="00FC693F"/>
    <w:rPr>
      <w:i/>
      <w:iCs/>
      <w:color w:val="000000" w:themeColor="text1"/>
    </w:rPr>
  </w:style>
  <w:style w:type="character" w:customStyle="1" w:styleId="AipuaKar">
    <w:name w:val="Aipua Kar"/>
    <w:basedOn w:val="Paragrafoarenletra-tipolehenetsia"/>
    <w:link w:val="Aipua"/>
    <w:uiPriority w:val="29"/>
    <w:rsid w:val="00FC693F"/>
    <w:rPr>
      <w:i/>
      <w:iCs/>
      <w:color w:val="000000" w:themeColor="text1"/>
    </w:rPr>
  </w:style>
  <w:style w:type="character" w:customStyle="1" w:styleId="4izenburuaKar">
    <w:name w:val="4. izenburua Kar"/>
    <w:basedOn w:val="Paragrafoarenletra-tipolehenetsia"/>
    <w:link w:val="4izenburua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izenburuaKar">
    <w:name w:val="5. izenburua Kar"/>
    <w:basedOn w:val="Paragrafoarenletra-tipolehenetsia"/>
    <w:link w:val="5izenburua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izenburuaKar">
    <w:name w:val="6. izenburua Kar"/>
    <w:basedOn w:val="Paragrafoarenletra-tipolehenetsia"/>
    <w:link w:val="6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izenburuaKar">
    <w:name w:val="7. izenburua Kar"/>
    <w:basedOn w:val="Paragrafoarenletra-tipolehenetsia"/>
    <w:link w:val="7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izenburuaKar">
    <w:name w:val="8. izenburua Kar"/>
    <w:basedOn w:val="Paragrafoarenletra-tipolehenetsia"/>
    <w:link w:val="8izenburua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izenburuaKar">
    <w:name w:val="9. izenburua Kar"/>
    <w:basedOn w:val="Paragrafoarenletra-tipolehenetsia"/>
    <w:link w:val="9izenburua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Epigrafea">
    <w:name w:val="caption"/>
    <w:basedOn w:val="Normala"/>
    <w:next w:val="Normala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Lodia">
    <w:name w:val="Strong"/>
    <w:basedOn w:val="Paragrafoarenletra-tipolehenetsia"/>
    <w:uiPriority w:val="22"/>
    <w:qFormat/>
    <w:rsid w:val="00FC693F"/>
    <w:rPr>
      <w:b/>
      <w:bCs/>
    </w:rPr>
  </w:style>
  <w:style w:type="character" w:styleId="Enfasia">
    <w:name w:val="Emphasis"/>
    <w:basedOn w:val="Paragrafoarenletra-tipolehenetsia"/>
    <w:uiPriority w:val="20"/>
    <w:qFormat/>
    <w:rsid w:val="00FC693F"/>
    <w:rPr>
      <w:i/>
      <w:iCs/>
    </w:rPr>
  </w:style>
  <w:style w:type="paragraph" w:styleId="Aipamenhandia">
    <w:name w:val="Intense Quote"/>
    <w:basedOn w:val="Normala"/>
    <w:next w:val="Normala"/>
    <w:link w:val="AipamenhandiaK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ipamenhandiaKar">
    <w:name w:val="Aipamen handia Kar"/>
    <w:basedOn w:val="Paragrafoarenletra-tipolehenetsia"/>
    <w:link w:val="Aipamenhandia"/>
    <w:uiPriority w:val="30"/>
    <w:rsid w:val="00FC693F"/>
    <w:rPr>
      <w:b/>
      <w:bCs/>
      <w:i/>
      <w:iCs/>
      <w:color w:val="4F81BD" w:themeColor="accent1"/>
    </w:rPr>
  </w:style>
  <w:style w:type="character" w:styleId="Enfasileuna">
    <w:name w:val="Subtle Emphasis"/>
    <w:basedOn w:val="Paragrafoarenletra-tipolehenetsia"/>
    <w:uiPriority w:val="19"/>
    <w:qFormat/>
    <w:rsid w:val="00FC693F"/>
    <w:rPr>
      <w:i/>
      <w:iCs/>
      <w:color w:val="808080" w:themeColor="text1" w:themeTint="7F"/>
    </w:rPr>
  </w:style>
  <w:style w:type="character" w:styleId="Enfasibizia">
    <w:name w:val="Intense Emphasis"/>
    <w:basedOn w:val="Paragrafoarenletra-tipolehenetsia"/>
    <w:uiPriority w:val="21"/>
    <w:qFormat/>
    <w:rsid w:val="00FC693F"/>
    <w:rPr>
      <w:b/>
      <w:bCs/>
      <w:i/>
      <w:iCs/>
      <w:color w:val="4F81BD" w:themeColor="accent1"/>
    </w:rPr>
  </w:style>
  <w:style w:type="character" w:styleId="Erreferentzialeuna">
    <w:name w:val="Subtle Reference"/>
    <w:basedOn w:val="Paragrafoarenletra-tipolehenetsia"/>
    <w:uiPriority w:val="31"/>
    <w:qFormat/>
    <w:rsid w:val="00FC693F"/>
    <w:rPr>
      <w:smallCaps/>
      <w:color w:val="C0504D" w:themeColor="accent2"/>
      <w:u w:val="single"/>
    </w:rPr>
  </w:style>
  <w:style w:type="character" w:styleId="Erreferentziabizia">
    <w:name w:val="Intense Reference"/>
    <w:basedOn w:val="Paragrafoarenletra-tipolehenetsia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Liburuarentitulua">
    <w:name w:val="Book Title"/>
    <w:basedOn w:val="Paragrafoarenletra-tipolehenetsia"/>
    <w:uiPriority w:val="33"/>
    <w:qFormat/>
    <w:rsid w:val="00FC693F"/>
    <w:rPr>
      <w:b/>
      <w:bCs/>
      <w:smallCaps/>
      <w:spacing w:val="5"/>
    </w:rPr>
  </w:style>
  <w:style w:type="paragraph" w:styleId="TOCizenburua">
    <w:name w:val="TOC Heading"/>
    <w:basedOn w:val="1izenburua"/>
    <w:next w:val="Normala"/>
    <w:uiPriority w:val="39"/>
    <w:unhideWhenUsed/>
    <w:qFormat/>
    <w:rsid w:val="00FC693F"/>
    <w:pPr>
      <w:outlineLvl w:val="9"/>
    </w:pPr>
  </w:style>
  <w:style w:type="table" w:styleId="Saretaduntaula">
    <w:name w:val="Table Grid"/>
    <w:basedOn w:val="Taulanormala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Itzalduraargia">
    <w:name w:val="Light Shading"/>
    <w:basedOn w:val="Taulanormala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Itzalduraargia-1enfasia">
    <w:name w:val="Light Shading Accent 1"/>
    <w:basedOn w:val="Taulanormala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Itzalduraargia-2enfasia">
    <w:name w:val="Light Shading Accent 2"/>
    <w:basedOn w:val="Taulanormala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Itzalduraargia-3enfasia">
    <w:name w:val="Light Shading Accent 3"/>
    <w:basedOn w:val="Taulanormala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Itzalduraargia-4enfasia">
    <w:name w:val="Light Shading Accent 4"/>
    <w:basedOn w:val="Taulanormala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Itzalduraargia-5enfasia">
    <w:name w:val="Light Shading Accent 5"/>
    <w:basedOn w:val="Taulanormala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Itzalduraargia-6enfasia">
    <w:name w:val="Light Shading Accent 6"/>
    <w:basedOn w:val="Taulanormala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Zerrendaargia">
    <w:name w:val="Light List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Zerrendaargia-1enfasia">
    <w:name w:val="Light List Accent 1"/>
    <w:basedOn w:val="Taulanormala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Zerrendaargia-2enfasia">
    <w:name w:val="Light List Accent 2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Zerrendaargia-3enfasia">
    <w:name w:val="Light List Accent 3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Zerrendaargia-4enfasia">
    <w:name w:val="Light List Accent 4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Zerrendaargia-5enfasia">
    <w:name w:val="Light List Accent 5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Zerrendaargia-6enfasia">
    <w:name w:val="Light List Accent 6"/>
    <w:basedOn w:val="Taulanormala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Saretaargia">
    <w:name w:val="Light Grid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Saretaargia-1enfasia">
    <w:name w:val="Light Grid Accent 1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Saretaargia-2enfasia">
    <w:name w:val="Light Grid Accent 2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Saretaargia-3enfasia">
    <w:name w:val="Light Grid Accent 3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Saretaargia-4enfasia">
    <w:name w:val="Light Grid Accent 4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Saretaargia-5enfasia">
    <w:name w:val="Light Grid Accent 5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Saretaargia-6enfasia">
    <w:name w:val="Light Grid Accent 6"/>
    <w:basedOn w:val="Taulanormala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1itzalduraertaina">
    <w:name w:val="Medium Shading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1enfasia">
    <w:name w:val="Medium Shading 1 Accent 1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2enfasia">
    <w:name w:val="Medium Shading 1 Accent 2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3enfasia">
    <w:name w:val="Medium Shading 1 Accent 3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4enfasia">
    <w:name w:val="Medium Shading 1 Accent 4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5enfasia">
    <w:name w:val="Medium Shading 1 Accent 5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1itzalduraertaina-6enfasia">
    <w:name w:val="Medium Shading 1 Accent 6"/>
    <w:basedOn w:val="Taulanormala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2itzalduraertaina">
    <w:name w:val="Medium Shading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1enfasia">
    <w:name w:val="Medium Shading 2 Accent 1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2enfasia">
    <w:name w:val="Medium Shading 2 Accent 2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3enfasia">
    <w:name w:val="Medium Shading 2 Accent 3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4enfasia">
    <w:name w:val="Medium Shading 2 Accent 4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5enfasia">
    <w:name w:val="Medium Shading 2 Accent 5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2itzalduraertaina-6enfasia">
    <w:name w:val="Medium Shading 2 Accent 6"/>
    <w:basedOn w:val="Taulanormala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1zerrendaertaina">
    <w:name w:val="Medium Lis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zerrendaertaina-1enfasia">
    <w:name w:val="Medium List 1 Accent 1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1zerrendaertaina-2enfasia">
    <w:name w:val="Medium List 1 Accent 2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1zerrendaertaina-3enfasia">
    <w:name w:val="Medium List 1 Accent 3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1zerrendaertaina-4enfasia">
    <w:name w:val="Medium List 1 Accent 4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1zerrendaertaina-5enfasia">
    <w:name w:val="Medium List 1 Accent 5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1zerrendaertaina-6enfasia">
    <w:name w:val="Medium List 1 Accent 6"/>
    <w:basedOn w:val="Taulanormala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2zerrendaertaina">
    <w:name w:val="Medium Lis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1enfasia">
    <w:name w:val="Medium List 2 Accent 1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2enfasia">
    <w:name w:val="Medium List 2 Accent 2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3enfasia">
    <w:name w:val="Medium List 2 Accent 3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4enfasia">
    <w:name w:val="Medium List 2 Accent 4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5enfasia">
    <w:name w:val="Medium List 2 Accent 5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2zerrendaertaina-6enfasia">
    <w:name w:val="Medium List 2 Accent 6"/>
    <w:basedOn w:val="Taulanormala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1saretaertaina">
    <w:name w:val="Medium Grid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1saretaertaina-1enfasia">
    <w:name w:val="Medium Grid 1 Accent 1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1saretaertaina-2enfasia">
    <w:name w:val="Medium Grid 1 Accent 2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saretaertaina-3enfasia">
    <w:name w:val="Medium Grid 1 Accent 3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saretaertaina-4enfasia">
    <w:name w:val="Medium Grid 1 Accent 4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saretaertaina-5enfasia">
    <w:name w:val="Medium Grid 1 Accent 5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saretaertaina-6enfasia">
    <w:name w:val="Medium Grid 1 Accent 6"/>
    <w:basedOn w:val="Taulanormala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2saretaertaina">
    <w:name w:val="Medium Grid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1enfasia">
    <w:name w:val="Medium Grid 2 Accent 1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2enfasia">
    <w:name w:val="Medium Grid 2 Accent 2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3enfasia">
    <w:name w:val="Medium Grid 2 Accent 3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4enfasia">
    <w:name w:val="Medium Grid 2 Accent 4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5enfasia">
    <w:name w:val="Medium Grid 2 Accent 5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2saretaertaina-6enfasia">
    <w:name w:val="Medium Grid 2 Accent 6"/>
    <w:basedOn w:val="Taulanormala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3saretaertaina">
    <w:name w:val="Medium Grid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3saretaertaina-1enfasia">
    <w:name w:val="Medium Grid 3 Accent 1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3saretaertaina-2enfasia">
    <w:name w:val="Medium Grid 3 Accent 2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3saretaertaina-3enfasia">
    <w:name w:val="Medium Grid 3 Accent 3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3saretaertaina-4enfasia">
    <w:name w:val="Medium Grid 3 Accent 4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3saretaertaina-5enfasia">
    <w:name w:val="Medium Grid 3 Accent 5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3saretaertaina-6enfasia">
    <w:name w:val="Medium Grid 3 Accent 6"/>
    <w:basedOn w:val="Taulanormala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Zerrendailuna">
    <w:name w:val="Dark List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Zerrendailuna-1enfasia">
    <w:name w:val="Dark List Accent 1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Zerrendailuna-2enfasia">
    <w:name w:val="Dark List Accent 2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Zerrendailuna-3enfasia">
    <w:name w:val="Dark List Accent 3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Zerrendailuna-4enfasia">
    <w:name w:val="Dark List Accent 4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Zerrendailuna-5enfasia">
    <w:name w:val="Dark List Accent 5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Zerrendailuna-6enfasia">
    <w:name w:val="Dark List Accent 6"/>
    <w:basedOn w:val="Taulanormala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etakoitzaldura">
    <w:name w:val="Colorful Shading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1enfasia">
    <w:name w:val="Colorful Shading Accent 1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2enfasia">
    <w:name w:val="Colorful Shading Accent 2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3enfasia">
    <w:name w:val="Colorful Shading Accent 3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itzaldura-4enfasia">
    <w:name w:val="Colorful Shading Accent 4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5enfasia">
    <w:name w:val="Colorful Shading Accent 5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itzaldura-6enfasia">
    <w:name w:val="Colorful Shading Accent 6"/>
    <w:basedOn w:val="Taulanormala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etakozerrenda">
    <w:name w:val="Colorful List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Zerrendakoloretsua-1enfasia">
    <w:name w:val="Colorful List Accent 1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Zerrendakoloretsua-2enfasia">
    <w:name w:val="Colorful List Accent 2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Zerrendakoloretsua-3enfasia">
    <w:name w:val="Colorful List Accent 3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Zerrendakoloretsua-4enfasia">
    <w:name w:val="Colorful List Accent 4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Zerrendakoloretsua-5enfasia">
    <w:name w:val="Colorful List Accent 5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Zerrendakoloretsua-6enfasia">
    <w:name w:val="Colorful List Accent 6"/>
    <w:basedOn w:val="Taulanormala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etakosareta">
    <w:name w:val="Colorful Grid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etakosareta-1enfasia">
    <w:name w:val="Colorful Grid Accent 1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etakosareta-2enfasia">
    <w:name w:val="Colorful Grid Accent 2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etakosareta-3enfasia">
    <w:name w:val="Colorful Grid Accent 3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etakosareta-4enfasia">
    <w:name w:val="Colorful Grid Accent 4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etakosareta-5enfasia">
    <w:name w:val="Colorful Grid Accent 5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etakosareta-6enfasia">
    <w:name w:val="Colorful Grid Accent 6"/>
    <w:basedOn w:val="Taulanormala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Hiperesteka">
    <w:name w:val="Hyperlink"/>
    <w:basedOn w:val="Paragrafoarenletra-tipolehenetsia"/>
    <w:uiPriority w:val="99"/>
    <w:unhideWhenUsed/>
    <w:rsid w:val="00A46CBB"/>
    <w:rPr>
      <w:color w:val="0000FF" w:themeColor="hyperlink"/>
      <w:u w:val="single"/>
    </w:rPr>
  </w:style>
  <w:style w:type="character" w:styleId="BisitatutakoHiperesteka">
    <w:name w:val="FollowedHyperlink"/>
    <w:basedOn w:val="Paragrafoarenletra-tipolehenetsia"/>
    <w:uiPriority w:val="99"/>
    <w:semiHidden/>
    <w:unhideWhenUsed/>
    <w:rsid w:val="00A46CBB"/>
    <w:rPr>
      <w:color w:val="800080" w:themeColor="followedHyperlink"/>
      <w:u w:val="single"/>
    </w:rPr>
  </w:style>
  <w:style w:type="paragraph" w:styleId="Normalaweb">
    <w:name w:val="Normal (Web)"/>
    <w:basedOn w:val="Normala"/>
    <w:uiPriority w:val="99"/>
    <w:unhideWhenUsed/>
    <w:rsid w:val="00E447B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character" w:customStyle="1" w:styleId="citation-299">
    <w:name w:val="citation-299"/>
    <w:basedOn w:val="Paragrafoarenletra-tipolehenetsia"/>
    <w:rsid w:val="000B27C0"/>
  </w:style>
  <w:style w:type="character" w:customStyle="1" w:styleId="citation-298">
    <w:name w:val="citation-298"/>
    <w:basedOn w:val="Paragrafoarenletra-tipolehenetsia"/>
    <w:rsid w:val="000B27C0"/>
  </w:style>
  <w:style w:type="character" w:customStyle="1" w:styleId="citation-297">
    <w:name w:val="citation-297"/>
    <w:basedOn w:val="Paragrafoarenletra-tipolehenetsia"/>
    <w:rsid w:val="000B27C0"/>
  </w:style>
  <w:style w:type="character" w:customStyle="1" w:styleId="citation-296">
    <w:name w:val="citation-296"/>
    <w:basedOn w:val="Paragrafoarenletra-tipolehenetsia"/>
    <w:rsid w:val="000B27C0"/>
  </w:style>
  <w:style w:type="character" w:customStyle="1" w:styleId="citation-295">
    <w:name w:val="citation-295"/>
    <w:basedOn w:val="Paragrafoarenletra-tipolehenetsia"/>
    <w:rsid w:val="000B27C0"/>
  </w:style>
  <w:style w:type="character" w:customStyle="1" w:styleId="citation-294">
    <w:name w:val="citation-294"/>
    <w:basedOn w:val="Paragrafoarenletra-tipolehenetsia"/>
    <w:rsid w:val="000B27C0"/>
  </w:style>
  <w:style w:type="character" w:customStyle="1" w:styleId="citation-293">
    <w:name w:val="citation-293"/>
    <w:basedOn w:val="Paragrafoarenletra-tipolehenetsia"/>
    <w:rsid w:val="000B27C0"/>
  </w:style>
  <w:style w:type="character" w:customStyle="1" w:styleId="citation-292">
    <w:name w:val="citation-292"/>
    <w:basedOn w:val="Paragrafoarenletra-tipolehenetsia"/>
    <w:rsid w:val="000B27C0"/>
  </w:style>
  <w:style w:type="character" w:customStyle="1" w:styleId="citation-291">
    <w:name w:val="citation-291"/>
    <w:basedOn w:val="Paragrafoarenletra-tipolehenetsia"/>
    <w:rsid w:val="000B27C0"/>
  </w:style>
  <w:style w:type="character" w:customStyle="1" w:styleId="citation-290">
    <w:name w:val="citation-290"/>
    <w:basedOn w:val="Paragrafoarenletra-tipolehenetsia"/>
    <w:rsid w:val="000B27C0"/>
  </w:style>
  <w:style w:type="character" w:customStyle="1" w:styleId="citation-289">
    <w:name w:val="citation-289"/>
    <w:basedOn w:val="Paragrafoarenletra-tipolehenetsia"/>
    <w:rsid w:val="000B27C0"/>
  </w:style>
  <w:style w:type="character" w:customStyle="1" w:styleId="citation-288">
    <w:name w:val="citation-288"/>
    <w:basedOn w:val="Paragrafoarenletra-tipolehenetsia"/>
    <w:rsid w:val="000B27C0"/>
  </w:style>
  <w:style w:type="character" w:customStyle="1" w:styleId="citation-287">
    <w:name w:val="citation-287"/>
    <w:basedOn w:val="Paragrafoarenletra-tipolehenetsia"/>
    <w:rsid w:val="000B27C0"/>
  </w:style>
  <w:style w:type="character" w:customStyle="1" w:styleId="citation-286">
    <w:name w:val="citation-286"/>
    <w:basedOn w:val="Paragrafoarenletra-tipolehenetsia"/>
    <w:rsid w:val="000B27C0"/>
  </w:style>
  <w:style w:type="character" w:customStyle="1" w:styleId="citation-285">
    <w:name w:val="citation-285"/>
    <w:basedOn w:val="Paragrafoarenletra-tipolehenetsia"/>
    <w:rsid w:val="000B27C0"/>
  </w:style>
  <w:style w:type="character" w:customStyle="1" w:styleId="citation-284">
    <w:name w:val="citation-284"/>
    <w:basedOn w:val="Paragrafoarenletra-tipolehenetsia"/>
    <w:rsid w:val="000B27C0"/>
  </w:style>
  <w:style w:type="character" w:customStyle="1" w:styleId="citation-283">
    <w:name w:val="citation-283"/>
    <w:basedOn w:val="Paragrafoarenletra-tipolehenetsia"/>
    <w:rsid w:val="000B27C0"/>
  </w:style>
  <w:style w:type="character" w:customStyle="1" w:styleId="citation-282">
    <w:name w:val="citation-282"/>
    <w:basedOn w:val="Paragrafoarenletra-tipolehenetsia"/>
    <w:rsid w:val="000B27C0"/>
  </w:style>
  <w:style w:type="character" w:customStyle="1" w:styleId="citation-281">
    <w:name w:val="citation-281"/>
    <w:basedOn w:val="Paragrafoarenletra-tipolehenetsia"/>
    <w:rsid w:val="000B27C0"/>
  </w:style>
  <w:style w:type="character" w:customStyle="1" w:styleId="citation-280">
    <w:name w:val="citation-280"/>
    <w:basedOn w:val="Paragrafoarenletra-tipolehenetsia"/>
    <w:rsid w:val="000B27C0"/>
  </w:style>
  <w:style w:type="character" w:customStyle="1" w:styleId="citation-279">
    <w:name w:val="citation-279"/>
    <w:basedOn w:val="Paragrafoarenletra-tipolehenetsia"/>
    <w:rsid w:val="000B27C0"/>
  </w:style>
  <w:style w:type="character" w:customStyle="1" w:styleId="citation-278">
    <w:name w:val="citation-278"/>
    <w:basedOn w:val="Paragrafoarenletra-tipolehenetsia"/>
    <w:rsid w:val="000B27C0"/>
  </w:style>
  <w:style w:type="character" w:customStyle="1" w:styleId="citation-277">
    <w:name w:val="citation-277"/>
    <w:basedOn w:val="Paragrafoarenletra-tipolehenetsia"/>
    <w:rsid w:val="000B27C0"/>
  </w:style>
  <w:style w:type="character" w:customStyle="1" w:styleId="citation-276">
    <w:name w:val="citation-276"/>
    <w:basedOn w:val="Paragrafoarenletra-tipolehenetsia"/>
    <w:rsid w:val="000B27C0"/>
  </w:style>
  <w:style w:type="character" w:customStyle="1" w:styleId="citation-275">
    <w:name w:val="citation-275"/>
    <w:basedOn w:val="Paragrafoarenletra-tipolehenetsia"/>
    <w:rsid w:val="000B27C0"/>
  </w:style>
  <w:style w:type="character" w:customStyle="1" w:styleId="citation-274">
    <w:name w:val="citation-274"/>
    <w:basedOn w:val="Paragrafoarenletra-tipolehenetsia"/>
    <w:rsid w:val="000B27C0"/>
  </w:style>
  <w:style w:type="character" w:customStyle="1" w:styleId="citation-273">
    <w:name w:val="citation-273"/>
    <w:basedOn w:val="Paragrafoarenletra-tipolehenetsia"/>
    <w:rsid w:val="000B27C0"/>
  </w:style>
  <w:style w:type="character" w:customStyle="1" w:styleId="citation-272">
    <w:name w:val="citation-272"/>
    <w:basedOn w:val="Paragrafoarenletra-tipolehenetsia"/>
    <w:rsid w:val="000B27C0"/>
  </w:style>
  <w:style w:type="character" w:customStyle="1" w:styleId="citation-271">
    <w:name w:val="citation-271"/>
    <w:basedOn w:val="Paragrafoarenletra-tipolehenetsia"/>
    <w:rsid w:val="000B27C0"/>
  </w:style>
  <w:style w:type="character" w:customStyle="1" w:styleId="citation-270">
    <w:name w:val="citation-270"/>
    <w:basedOn w:val="Paragrafoarenletra-tipolehenetsia"/>
    <w:rsid w:val="000B27C0"/>
  </w:style>
  <w:style w:type="character" w:customStyle="1" w:styleId="citation-269">
    <w:name w:val="citation-269"/>
    <w:basedOn w:val="Paragrafoarenletra-tipolehenetsia"/>
    <w:rsid w:val="000B27C0"/>
  </w:style>
  <w:style w:type="character" w:customStyle="1" w:styleId="citation-268">
    <w:name w:val="citation-268"/>
    <w:basedOn w:val="Paragrafoarenletra-tipolehenetsia"/>
    <w:rsid w:val="000B27C0"/>
  </w:style>
  <w:style w:type="character" w:customStyle="1" w:styleId="citation-267">
    <w:name w:val="citation-267"/>
    <w:basedOn w:val="Paragrafoarenletra-tipolehenetsia"/>
    <w:rsid w:val="000B27C0"/>
  </w:style>
  <w:style w:type="character" w:customStyle="1" w:styleId="citation-266">
    <w:name w:val="citation-266"/>
    <w:basedOn w:val="Paragrafoarenletra-tipolehenetsia"/>
    <w:rsid w:val="000B27C0"/>
  </w:style>
  <w:style w:type="character" w:customStyle="1" w:styleId="citation-265">
    <w:name w:val="citation-265"/>
    <w:basedOn w:val="Paragrafoarenletra-tipolehenetsia"/>
    <w:rsid w:val="000B27C0"/>
  </w:style>
  <w:style w:type="character" w:customStyle="1" w:styleId="citation-264">
    <w:name w:val="citation-264"/>
    <w:basedOn w:val="Paragrafoarenletra-tipolehenetsia"/>
    <w:rsid w:val="000B27C0"/>
  </w:style>
  <w:style w:type="character" w:customStyle="1" w:styleId="citation-263">
    <w:name w:val="citation-263"/>
    <w:basedOn w:val="Paragrafoarenletra-tipolehenetsia"/>
    <w:rsid w:val="000B27C0"/>
  </w:style>
  <w:style w:type="character" w:customStyle="1" w:styleId="citation-262">
    <w:name w:val="citation-262"/>
    <w:basedOn w:val="Paragrafoarenletra-tipolehenetsia"/>
    <w:rsid w:val="000B27C0"/>
  </w:style>
  <w:style w:type="character" w:customStyle="1" w:styleId="citation-261">
    <w:name w:val="citation-261"/>
    <w:basedOn w:val="Paragrafoarenletra-tipolehenetsia"/>
    <w:rsid w:val="000B27C0"/>
  </w:style>
  <w:style w:type="character" w:customStyle="1" w:styleId="citation-260">
    <w:name w:val="citation-260"/>
    <w:basedOn w:val="Paragrafoarenletra-tipolehenetsia"/>
    <w:rsid w:val="000B27C0"/>
  </w:style>
  <w:style w:type="character" w:customStyle="1" w:styleId="citation-259">
    <w:name w:val="citation-259"/>
    <w:basedOn w:val="Paragrafoarenletra-tipolehenetsia"/>
    <w:rsid w:val="000B27C0"/>
  </w:style>
  <w:style w:type="character" w:customStyle="1" w:styleId="citation-258">
    <w:name w:val="citation-258"/>
    <w:basedOn w:val="Paragrafoarenletra-tipolehenetsia"/>
    <w:rsid w:val="000B27C0"/>
  </w:style>
  <w:style w:type="character" w:customStyle="1" w:styleId="citation-257">
    <w:name w:val="citation-257"/>
    <w:basedOn w:val="Paragrafoarenletra-tipolehenetsia"/>
    <w:rsid w:val="000B27C0"/>
  </w:style>
  <w:style w:type="character" w:customStyle="1" w:styleId="citation-256">
    <w:name w:val="citation-256"/>
    <w:basedOn w:val="Paragrafoarenletra-tipolehenetsia"/>
    <w:rsid w:val="000B27C0"/>
  </w:style>
  <w:style w:type="character" w:customStyle="1" w:styleId="citation-255">
    <w:name w:val="citation-255"/>
    <w:basedOn w:val="Paragrafoarenletra-tipolehenetsia"/>
    <w:rsid w:val="000B27C0"/>
  </w:style>
  <w:style w:type="character" w:customStyle="1" w:styleId="citation-254">
    <w:name w:val="citation-254"/>
    <w:basedOn w:val="Paragrafoarenletra-tipolehenetsia"/>
    <w:rsid w:val="000B27C0"/>
  </w:style>
  <w:style w:type="character" w:customStyle="1" w:styleId="citation-253">
    <w:name w:val="citation-253"/>
    <w:basedOn w:val="Paragrafoarenletra-tipolehenetsia"/>
    <w:rsid w:val="000B27C0"/>
  </w:style>
  <w:style w:type="character" w:customStyle="1" w:styleId="citation-252">
    <w:name w:val="citation-252"/>
    <w:basedOn w:val="Paragrafoarenletra-tipolehenetsia"/>
    <w:rsid w:val="000B27C0"/>
  </w:style>
  <w:style w:type="character" w:customStyle="1" w:styleId="citation-251">
    <w:name w:val="citation-251"/>
    <w:basedOn w:val="Paragrafoarenletra-tipolehenetsia"/>
    <w:rsid w:val="000B27C0"/>
  </w:style>
  <w:style w:type="character" w:customStyle="1" w:styleId="citation-250">
    <w:name w:val="citation-250"/>
    <w:basedOn w:val="Paragrafoarenletra-tipolehenetsia"/>
    <w:rsid w:val="000B27C0"/>
  </w:style>
  <w:style w:type="character" w:customStyle="1" w:styleId="citation-249">
    <w:name w:val="citation-249"/>
    <w:basedOn w:val="Paragrafoarenletra-tipolehenetsia"/>
    <w:rsid w:val="000B27C0"/>
  </w:style>
  <w:style w:type="character" w:customStyle="1" w:styleId="citation-248">
    <w:name w:val="citation-248"/>
    <w:basedOn w:val="Paragrafoarenletra-tipolehenetsia"/>
    <w:rsid w:val="000B27C0"/>
  </w:style>
  <w:style w:type="character" w:customStyle="1" w:styleId="citation-247">
    <w:name w:val="citation-247"/>
    <w:basedOn w:val="Paragrafoarenletra-tipolehenetsia"/>
    <w:rsid w:val="000B27C0"/>
  </w:style>
  <w:style w:type="character" w:customStyle="1" w:styleId="citation-246">
    <w:name w:val="citation-246"/>
    <w:basedOn w:val="Paragrafoarenletra-tipolehenetsia"/>
    <w:rsid w:val="000B27C0"/>
  </w:style>
  <w:style w:type="character" w:customStyle="1" w:styleId="citation-245">
    <w:name w:val="citation-245"/>
    <w:basedOn w:val="Paragrafoarenletra-tipolehenetsia"/>
    <w:rsid w:val="000B27C0"/>
  </w:style>
  <w:style w:type="character" w:customStyle="1" w:styleId="citation-197">
    <w:name w:val="citation-197"/>
    <w:basedOn w:val="Paragrafoarenletra-tipolehenetsia"/>
    <w:rsid w:val="00C742C7"/>
  </w:style>
  <w:style w:type="character" w:customStyle="1" w:styleId="citation-196">
    <w:name w:val="citation-196"/>
    <w:basedOn w:val="Paragrafoarenletra-tipolehenetsia"/>
    <w:rsid w:val="00C742C7"/>
  </w:style>
  <w:style w:type="character" w:customStyle="1" w:styleId="citation-195">
    <w:name w:val="citation-195"/>
    <w:basedOn w:val="Paragrafoarenletra-tipolehenetsia"/>
    <w:rsid w:val="00C742C7"/>
  </w:style>
  <w:style w:type="character" w:customStyle="1" w:styleId="citation-194">
    <w:name w:val="citation-194"/>
    <w:basedOn w:val="Paragrafoarenletra-tipolehenetsia"/>
    <w:rsid w:val="00C742C7"/>
  </w:style>
  <w:style w:type="character" w:customStyle="1" w:styleId="citation-193">
    <w:name w:val="citation-193"/>
    <w:basedOn w:val="Paragrafoarenletra-tipolehenetsia"/>
    <w:rsid w:val="00C742C7"/>
  </w:style>
  <w:style w:type="character" w:customStyle="1" w:styleId="citation-192">
    <w:name w:val="citation-192"/>
    <w:basedOn w:val="Paragrafoarenletra-tipolehenetsia"/>
    <w:rsid w:val="00C742C7"/>
  </w:style>
  <w:style w:type="character" w:customStyle="1" w:styleId="citation-191">
    <w:name w:val="citation-191"/>
    <w:basedOn w:val="Paragrafoarenletra-tipolehenetsia"/>
    <w:rsid w:val="00C742C7"/>
  </w:style>
  <w:style w:type="character" w:customStyle="1" w:styleId="citation-190">
    <w:name w:val="citation-190"/>
    <w:basedOn w:val="Paragrafoarenletra-tipolehenetsia"/>
    <w:rsid w:val="00C742C7"/>
  </w:style>
  <w:style w:type="character" w:customStyle="1" w:styleId="citation-189">
    <w:name w:val="citation-189"/>
    <w:basedOn w:val="Paragrafoarenletra-tipolehenetsia"/>
    <w:rsid w:val="00C742C7"/>
  </w:style>
  <w:style w:type="character" w:customStyle="1" w:styleId="citation-188">
    <w:name w:val="citation-188"/>
    <w:basedOn w:val="Paragrafoarenletra-tipolehenetsia"/>
    <w:rsid w:val="00C742C7"/>
  </w:style>
  <w:style w:type="character" w:customStyle="1" w:styleId="citation-187">
    <w:name w:val="citation-187"/>
    <w:basedOn w:val="Paragrafoarenletra-tipolehenetsia"/>
    <w:rsid w:val="00C742C7"/>
  </w:style>
  <w:style w:type="character" w:customStyle="1" w:styleId="citation-186">
    <w:name w:val="citation-186"/>
    <w:basedOn w:val="Paragrafoarenletra-tipolehenetsia"/>
    <w:rsid w:val="00C742C7"/>
  </w:style>
  <w:style w:type="character" w:customStyle="1" w:styleId="citation-185">
    <w:name w:val="citation-185"/>
    <w:basedOn w:val="Paragrafoarenletra-tipolehenetsia"/>
    <w:rsid w:val="00C742C7"/>
  </w:style>
  <w:style w:type="character" w:customStyle="1" w:styleId="citation-184">
    <w:name w:val="citation-184"/>
    <w:basedOn w:val="Paragrafoarenletra-tipolehenetsia"/>
    <w:rsid w:val="00C742C7"/>
  </w:style>
  <w:style w:type="character" w:customStyle="1" w:styleId="citation-183">
    <w:name w:val="citation-183"/>
    <w:basedOn w:val="Paragrafoarenletra-tipolehenetsia"/>
    <w:rsid w:val="00C742C7"/>
  </w:style>
  <w:style w:type="character" w:customStyle="1" w:styleId="citation-182">
    <w:name w:val="citation-182"/>
    <w:basedOn w:val="Paragrafoarenletra-tipolehenetsia"/>
    <w:rsid w:val="00C742C7"/>
  </w:style>
  <w:style w:type="character" w:customStyle="1" w:styleId="citation-181">
    <w:name w:val="citation-181"/>
    <w:basedOn w:val="Paragrafoarenletra-tipolehenetsia"/>
    <w:rsid w:val="00C742C7"/>
  </w:style>
  <w:style w:type="character" w:customStyle="1" w:styleId="citation-180">
    <w:name w:val="citation-180"/>
    <w:basedOn w:val="Paragrafoarenletra-tipolehenetsia"/>
    <w:rsid w:val="00C742C7"/>
  </w:style>
  <w:style w:type="character" w:customStyle="1" w:styleId="citation-179">
    <w:name w:val="citation-179"/>
    <w:basedOn w:val="Paragrafoarenletra-tipolehenetsia"/>
    <w:rsid w:val="00C742C7"/>
  </w:style>
  <w:style w:type="character" w:customStyle="1" w:styleId="citation-178">
    <w:name w:val="citation-178"/>
    <w:basedOn w:val="Paragrafoarenletra-tipolehenetsia"/>
    <w:rsid w:val="00C742C7"/>
  </w:style>
  <w:style w:type="character" w:customStyle="1" w:styleId="citation-177">
    <w:name w:val="citation-177"/>
    <w:basedOn w:val="Paragrafoarenletra-tipolehenetsia"/>
    <w:rsid w:val="00C742C7"/>
  </w:style>
  <w:style w:type="character" w:customStyle="1" w:styleId="citation-176">
    <w:name w:val="citation-176"/>
    <w:basedOn w:val="Paragrafoarenletra-tipolehenetsia"/>
    <w:rsid w:val="00C742C7"/>
  </w:style>
  <w:style w:type="character" w:customStyle="1" w:styleId="citation-175">
    <w:name w:val="citation-175"/>
    <w:basedOn w:val="Paragrafoarenletra-tipolehenetsia"/>
    <w:rsid w:val="00C742C7"/>
  </w:style>
  <w:style w:type="character" w:customStyle="1" w:styleId="citation-174">
    <w:name w:val="citation-174"/>
    <w:basedOn w:val="Paragrafoarenletra-tipolehenetsia"/>
    <w:rsid w:val="00C742C7"/>
  </w:style>
  <w:style w:type="character" w:customStyle="1" w:styleId="citation-173">
    <w:name w:val="citation-173"/>
    <w:basedOn w:val="Paragrafoarenletra-tipolehenetsia"/>
    <w:rsid w:val="00C742C7"/>
  </w:style>
  <w:style w:type="character" w:customStyle="1" w:styleId="citation-172">
    <w:name w:val="citation-172"/>
    <w:basedOn w:val="Paragrafoarenletra-tipolehenetsia"/>
    <w:rsid w:val="00C742C7"/>
  </w:style>
  <w:style w:type="character" w:customStyle="1" w:styleId="citation-171">
    <w:name w:val="citation-171"/>
    <w:basedOn w:val="Paragrafoarenletra-tipolehenetsia"/>
    <w:rsid w:val="00C742C7"/>
  </w:style>
  <w:style w:type="character" w:customStyle="1" w:styleId="citation-170">
    <w:name w:val="citation-170"/>
    <w:basedOn w:val="Paragrafoarenletra-tipolehenetsia"/>
    <w:rsid w:val="00C742C7"/>
  </w:style>
  <w:style w:type="character" w:customStyle="1" w:styleId="citation-169">
    <w:name w:val="citation-169"/>
    <w:basedOn w:val="Paragrafoarenletra-tipolehenetsia"/>
    <w:rsid w:val="00C742C7"/>
  </w:style>
  <w:style w:type="character" w:customStyle="1" w:styleId="citation-168">
    <w:name w:val="citation-168"/>
    <w:basedOn w:val="Paragrafoarenletra-tipolehenetsia"/>
    <w:rsid w:val="00C742C7"/>
  </w:style>
  <w:style w:type="character" w:customStyle="1" w:styleId="citation-167">
    <w:name w:val="citation-167"/>
    <w:basedOn w:val="Paragrafoarenletra-tipolehenetsia"/>
    <w:rsid w:val="00C742C7"/>
  </w:style>
  <w:style w:type="character" w:customStyle="1" w:styleId="citation-166">
    <w:name w:val="citation-166"/>
    <w:basedOn w:val="Paragrafoarenletra-tipolehenetsia"/>
    <w:rsid w:val="00C742C7"/>
  </w:style>
  <w:style w:type="character" w:customStyle="1" w:styleId="citation-165">
    <w:name w:val="citation-165"/>
    <w:basedOn w:val="Paragrafoarenletra-tipolehenetsia"/>
    <w:rsid w:val="00C742C7"/>
  </w:style>
  <w:style w:type="character" w:customStyle="1" w:styleId="citation-164">
    <w:name w:val="citation-164"/>
    <w:basedOn w:val="Paragrafoarenletra-tipolehenetsia"/>
    <w:rsid w:val="00C742C7"/>
  </w:style>
  <w:style w:type="character" w:customStyle="1" w:styleId="citation-163">
    <w:name w:val="citation-163"/>
    <w:basedOn w:val="Paragrafoarenletra-tipolehenetsia"/>
    <w:rsid w:val="00C742C7"/>
  </w:style>
  <w:style w:type="character" w:customStyle="1" w:styleId="citation-162">
    <w:name w:val="citation-162"/>
    <w:basedOn w:val="Paragrafoarenletra-tipolehenetsia"/>
    <w:rsid w:val="00C742C7"/>
  </w:style>
  <w:style w:type="character" w:customStyle="1" w:styleId="citation-161">
    <w:name w:val="citation-161"/>
    <w:basedOn w:val="Paragrafoarenletra-tipolehenetsia"/>
    <w:rsid w:val="00C742C7"/>
  </w:style>
  <w:style w:type="character" w:customStyle="1" w:styleId="citation-160">
    <w:name w:val="citation-160"/>
    <w:basedOn w:val="Paragrafoarenletra-tipolehenetsia"/>
    <w:rsid w:val="00C742C7"/>
  </w:style>
  <w:style w:type="character" w:customStyle="1" w:styleId="citation-159">
    <w:name w:val="citation-159"/>
    <w:basedOn w:val="Paragrafoarenletra-tipolehenetsia"/>
    <w:rsid w:val="00C742C7"/>
  </w:style>
  <w:style w:type="character" w:customStyle="1" w:styleId="citation-158">
    <w:name w:val="citation-158"/>
    <w:basedOn w:val="Paragrafoarenletra-tipolehenetsia"/>
    <w:rsid w:val="00C742C7"/>
  </w:style>
  <w:style w:type="character" w:customStyle="1" w:styleId="citation-157">
    <w:name w:val="citation-157"/>
    <w:basedOn w:val="Paragrafoarenletra-tipolehenetsia"/>
    <w:rsid w:val="00C742C7"/>
  </w:style>
  <w:style w:type="character" w:customStyle="1" w:styleId="citation-156">
    <w:name w:val="citation-156"/>
    <w:basedOn w:val="Paragrafoarenletra-tipolehenetsia"/>
    <w:rsid w:val="00C742C7"/>
  </w:style>
  <w:style w:type="character" w:customStyle="1" w:styleId="citation-155">
    <w:name w:val="citation-155"/>
    <w:basedOn w:val="Paragrafoarenletra-tipolehenetsia"/>
    <w:rsid w:val="00C742C7"/>
  </w:style>
  <w:style w:type="character" w:customStyle="1" w:styleId="citation-154">
    <w:name w:val="citation-154"/>
    <w:basedOn w:val="Paragrafoarenletra-tipolehenetsia"/>
    <w:rsid w:val="00C742C7"/>
  </w:style>
  <w:style w:type="character" w:customStyle="1" w:styleId="citation-153">
    <w:name w:val="citation-153"/>
    <w:basedOn w:val="Paragrafoarenletra-tipolehenetsia"/>
    <w:rsid w:val="00C742C7"/>
  </w:style>
  <w:style w:type="character" w:customStyle="1" w:styleId="citation-152">
    <w:name w:val="citation-152"/>
    <w:basedOn w:val="Paragrafoarenletra-tipolehenetsia"/>
    <w:rsid w:val="00C742C7"/>
  </w:style>
  <w:style w:type="character" w:customStyle="1" w:styleId="citation-151">
    <w:name w:val="citation-151"/>
    <w:basedOn w:val="Paragrafoarenletra-tipolehenetsia"/>
    <w:rsid w:val="00C742C7"/>
  </w:style>
  <w:style w:type="character" w:customStyle="1" w:styleId="citation-150">
    <w:name w:val="citation-150"/>
    <w:basedOn w:val="Paragrafoarenletra-tipolehenetsia"/>
    <w:rsid w:val="00C742C7"/>
  </w:style>
  <w:style w:type="character" w:customStyle="1" w:styleId="citation-149">
    <w:name w:val="citation-149"/>
    <w:basedOn w:val="Paragrafoarenletra-tipolehenetsia"/>
    <w:rsid w:val="00C742C7"/>
  </w:style>
  <w:style w:type="character" w:customStyle="1" w:styleId="citation-148">
    <w:name w:val="citation-148"/>
    <w:basedOn w:val="Paragrafoarenletra-tipolehenetsia"/>
    <w:rsid w:val="00C742C7"/>
  </w:style>
  <w:style w:type="character" w:customStyle="1" w:styleId="citation-147">
    <w:name w:val="citation-147"/>
    <w:basedOn w:val="Paragrafoarenletra-tipolehenetsia"/>
    <w:rsid w:val="00C742C7"/>
  </w:style>
  <w:style w:type="character" w:customStyle="1" w:styleId="citation-146">
    <w:name w:val="citation-146"/>
    <w:basedOn w:val="Paragrafoarenletra-tipolehenetsia"/>
    <w:rsid w:val="00C742C7"/>
  </w:style>
  <w:style w:type="character" w:customStyle="1" w:styleId="citation-145">
    <w:name w:val="citation-145"/>
    <w:basedOn w:val="Paragrafoarenletra-tipolehenetsia"/>
    <w:rsid w:val="00C742C7"/>
  </w:style>
  <w:style w:type="character" w:customStyle="1" w:styleId="citation-144">
    <w:name w:val="citation-144"/>
    <w:basedOn w:val="Paragrafoarenletra-tipolehenetsia"/>
    <w:rsid w:val="00C742C7"/>
  </w:style>
  <w:style w:type="character" w:customStyle="1" w:styleId="citation-143">
    <w:name w:val="citation-143"/>
    <w:basedOn w:val="Paragrafoarenletra-tipolehenetsia"/>
    <w:rsid w:val="00C742C7"/>
  </w:style>
  <w:style w:type="character" w:customStyle="1" w:styleId="citation-142">
    <w:name w:val="citation-142"/>
    <w:basedOn w:val="Paragrafoarenletra-tipolehenetsia"/>
    <w:rsid w:val="00C742C7"/>
  </w:style>
  <w:style w:type="character" w:customStyle="1" w:styleId="citation-141">
    <w:name w:val="citation-141"/>
    <w:basedOn w:val="Paragrafoarenletra-tipolehenetsia"/>
    <w:rsid w:val="00C742C7"/>
  </w:style>
  <w:style w:type="character" w:customStyle="1" w:styleId="citation-140">
    <w:name w:val="citation-140"/>
    <w:basedOn w:val="Paragrafoarenletra-tipolehenetsia"/>
    <w:rsid w:val="00C742C7"/>
  </w:style>
  <w:style w:type="character" w:customStyle="1" w:styleId="citation-139">
    <w:name w:val="citation-139"/>
    <w:basedOn w:val="Paragrafoarenletra-tipolehenetsia"/>
    <w:rsid w:val="00C742C7"/>
  </w:style>
  <w:style w:type="character" w:customStyle="1" w:styleId="citation-138">
    <w:name w:val="citation-138"/>
    <w:basedOn w:val="Paragrafoarenletra-tipolehenetsia"/>
    <w:rsid w:val="00C742C7"/>
  </w:style>
  <w:style w:type="character" w:customStyle="1" w:styleId="citation-137">
    <w:name w:val="citation-137"/>
    <w:basedOn w:val="Paragrafoarenletra-tipolehenetsia"/>
    <w:rsid w:val="00C742C7"/>
  </w:style>
  <w:style w:type="character" w:customStyle="1" w:styleId="citation-136">
    <w:name w:val="citation-136"/>
    <w:basedOn w:val="Paragrafoarenletra-tipolehenetsia"/>
    <w:rsid w:val="00C742C7"/>
  </w:style>
  <w:style w:type="character" w:customStyle="1" w:styleId="citation-135">
    <w:name w:val="citation-135"/>
    <w:basedOn w:val="Paragrafoarenletra-tipolehenetsia"/>
    <w:rsid w:val="00C742C7"/>
  </w:style>
  <w:style w:type="character" w:customStyle="1" w:styleId="citation-134">
    <w:name w:val="citation-134"/>
    <w:basedOn w:val="Paragrafoarenletra-tipolehenetsia"/>
    <w:rsid w:val="00C742C7"/>
  </w:style>
  <w:style w:type="character" w:customStyle="1" w:styleId="citation-133">
    <w:name w:val="citation-133"/>
    <w:basedOn w:val="Paragrafoarenletra-tipolehenetsia"/>
    <w:rsid w:val="00C742C7"/>
  </w:style>
  <w:style w:type="character" w:customStyle="1" w:styleId="citation-132">
    <w:name w:val="citation-132"/>
    <w:basedOn w:val="Paragrafoarenletra-tipolehenetsia"/>
    <w:rsid w:val="00C742C7"/>
  </w:style>
  <w:style w:type="character" w:customStyle="1" w:styleId="citation-833">
    <w:name w:val="citation-833"/>
    <w:basedOn w:val="Paragrafoarenletra-tipolehenetsia"/>
    <w:rsid w:val="00C742C7"/>
  </w:style>
  <w:style w:type="character" w:customStyle="1" w:styleId="citation-832">
    <w:name w:val="citation-832"/>
    <w:basedOn w:val="Paragrafoarenletra-tipolehenetsia"/>
    <w:rsid w:val="00C742C7"/>
  </w:style>
  <w:style w:type="character" w:customStyle="1" w:styleId="citation-831">
    <w:name w:val="citation-831"/>
    <w:basedOn w:val="Paragrafoarenletra-tipolehenetsia"/>
    <w:rsid w:val="00C742C7"/>
  </w:style>
  <w:style w:type="character" w:customStyle="1" w:styleId="citation-830">
    <w:name w:val="citation-830"/>
    <w:basedOn w:val="Paragrafoarenletra-tipolehenetsia"/>
    <w:rsid w:val="00C742C7"/>
  </w:style>
  <w:style w:type="character" w:customStyle="1" w:styleId="citation-829">
    <w:name w:val="citation-829"/>
    <w:basedOn w:val="Paragrafoarenletra-tipolehenetsia"/>
    <w:rsid w:val="00C742C7"/>
  </w:style>
  <w:style w:type="character" w:customStyle="1" w:styleId="citation-828">
    <w:name w:val="citation-828"/>
    <w:basedOn w:val="Paragrafoarenletra-tipolehenetsia"/>
    <w:rsid w:val="00C742C7"/>
  </w:style>
  <w:style w:type="character" w:customStyle="1" w:styleId="citation-827">
    <w:name w:val="citation-827"/>
    <w:basedOn w:val="Paragrafoarenletra-tipolehenetsia"/>
    <w:rsid w:val="00C742C7"/>
  </w:style>
  <w:style w:type="character" w:customStyle="1" w:styleId="citation-826">
    <w:name w:val="citation-826"/>
    <w:basedOn w:val="Paragrafoarenletra-tipolehenetsia"/>
    <w:rsid w:val="00C742C7"/>
  </w:style>
  <w:style w:type="character" w:customStyle="1" w:styleId="citation-825">
    <w:name w:val="citation-825"/>
    <w:basedOn w:val="Paragrafoarenletra-tipolehenetsia"/>
    <w:rsid w:val="00C742C7"/>
  </w:style>
  <w:style w:type="character" w:customStyle="1" w:styleId="citation-824">
    <w:name w:val="citation-824"/>
    <w:basedOn w:val="Paragrafoarenletra-tipolehenetsia"/>
    <w:rsid w:val="00C742C7"/>
  </w:style>
  <w:style w:type="character" w:customStyle="1" w:styleId="citation-823">
    <w:name w:val="citation-823"/>
    <w:basedOn w:val="Paragrafoarenletra-tipolehenetsia"/>
    <w:rsid w:val="00C742C7"/>
  </w:style>
  <w:style w:type="character" w:customStyle="1" w:styleId="citation-822">
    <w:name w:val="citation-822"/>
    <w:basedOn w:val="Paragrafoarenletra-tipolehenetsia"/>
    <w:rsid w:val="00C742C7"/>
  </w:style>
  <w:style w:type="character" w:customStyle="1" w:styleId="citation-821">
    <w:name w:val="citation-821"/>
    <w:basedOn w:val="Paragrafoarenletra-tipolehenetsia"/>
    <w:rsid w:val="00C742C7"/>
  </w:style>
  <w:style w:type="character" w:customStyle="1" w:styleId="citation-820">
    <w:name w:val="citation-820"/>
    <w:basedOn w:val="Paragrafoarenletra-tipolehenetsia"/>
    <w:rsid w:val="00C742C7"/>
  </w:style>
  <w:style w:type="character" w:customStyle="1" w:styleId="citation-819">
    <w:name w:val="citation-819"/>
    <w:basedOn w:val="Paragrafoarenletra-tipolehenetsia"/>
    <w:rsid w:val="00C742C7"/>
  </w:style>
  <w:style w:type="character" w:customStyle="1" w:styleId="citation-818">
    <w:name w:val="citation-818"/>
    <w:basedOn w:val="Paragrafoarenletra-tipolehenetsia"/>
    <w:rsid w:val="00C742C7"/>
  </w:style>
  <w:style w:type="character" w:customStyle="1" w:styleId="citation-817">
    <w:name w:val="citation-817"/>
    <w:basedOn w:val="Paragrafoarenletra-tipolehenetsia"/>
    <w:rsid w:val="00C742C7"/>
  </w:style>
  <w:style w:type="character" w:customStyle="1" w:styleId="citation-816">
    <w:name w:val="citation-816"/>
    <w:basedOn w:val="Paragrafoarenletra-tipolehenetsia"/>
    <w:rsid w:val="00C742C7"/>
  </w:style>
  <w:style w:type="character" w:customStyle="1" w:styleId="citation-815">
    <w:name w:val="citation-815"/>
    <w:basedOn w:val="Paragrafoarenletra-tipolehenetsia"/>
    <w:rsid w:val="00C742C7"/>
  </w:style>
  <w:style w:type="character" w:customStyle="1" w:styleId="citation-814">
    <w:name w:val="citation-814"/>
    <w:basedOn w:val="Paragrafoarenletra-tipolehenetsia"/>
    <w:rsid w:val="00C742C7"/>
  </w:style>
  <w:style w:type="character" w:customStyle="1" w:styleId="citation-813">
    <w:name w:val="citation-813"/>
    <w:basedOn w:val="Paragrafoarenletra-tipolehenetsia"/>
    <w:rsid w:val="00C742C7"/>
  </w:style>
  <w:style w:type="character" w:customStyle="1" w:styleId="citation-812">
    <w:name w:val="citation-812"/>
    <w:basedOn w:val="Paragrafoarenletra-tipolehenetsia"/>
    <w:rsid w:val="00C742C7"/>
  </w:style>
  <w:style w:type="character" w:customStyle="1" w:styleId="citation-811">
    <w:name w:val="citation-811"/>
    <w:basedOn w:val="Paragrafoarenletra-tipolehenetsia"/>
    <w:rsid w:val="00C742C7"/>
  </w:style>
  <w:style w:type="character" w:customStyle="1" w:styleId="citation-810">
    <w:name w:val="citation-810"/>
    <w:basedOn w:val="Paragrafoarenletra-tipolehenetsia"/>
    <w:rsid w:val="00C742C7"/>
  </w:style>
  <w:style w:type="character" w:customStyle="1" w:styleId="citation-809">
    <w:name w:val="citation-809"/>
    <w:basedOn w:val="Paragrafoarenletra-tipolehenetsia"/>
    <w:rsid w:val="00C742C7"/>
  </w:style>
  <w:style w:type="character" w:customStyle="1" w:styleId="citation-808">
    <w:name w:val="citation-808"/>
    <w:basedOn w:val="Paragrafoarenletra-tipolehenetsia"/>
    <w:rsid w:val="00C742C7"/>
  </w:style>
  <w:style w:type="character" w:customStyle="1" w:styleId="citation-807">
    <w:name w:val="citation-807"/>
    <w:basedOn w:val="Paragrafoarenletra-tipolehenetsia"/>
    <w:rsid w:val="00C742C7"/>
  </w:style>
  <w:style w:type="character" w:customStyle="1" w:styleId="citation-806">
    <w:name w:val="citation-806"/>
    <w:basedOn w:val="Paragrafoarenletra-tipolehenetsia"/>
    <w:rsid w:val="00C742C7"/>
  </w:style>
  <w:style w:type="character" w:customStyle="1" w:styleId="citation-805">
    <w:name w:val="citation-805"/>
    <w:basedOn w:val="Paragrafoarenletra-tipolehenetsia"/>
    <w:rsid w:val="00C742C7"/>
  </w:style>
  <w:style w:type="character" w:customStyle="1" w:styleId="citation-804">
    <w:name w:val="citation-804"/>
    <w:basedOn w:val="Paragrafoarenletra-tipolehenetsia"/>
    <w:rsid w:val="00C742C7"/>
  </w:style>
  <w:style w:type="character" w:customStyle="1" w:styleId="citation-803">
    <w:name w:val="citation-803"/>
    <w:basedOn w:val="Paragrafoarenletra-tipolehenetsia"/>
    <w:rsid w:val="00C742C7"/>
  </w:style>
  <w:style w:type="character" w:customStyle="1" w:styleId="citation-802">
    <w:name w:val="citation-802"/>
    <w:basedOn w:val="Paragrafoarenletra-tipolehenetsia"/>
    <w:rsid w:val="00C742C7"/>
  </w:style>
  <w:style w:type="character" w:customStyle="1" w:styleId="citation-801">
    <w:name w:val="citation-801"/>
    <w:basedOn w:val="Paragrafoarenletra-tipolehenetsia"/>
    <w:rsid w:val="00C742C7"/>
  </w:style>
  <w:style w:type="character" w:customStyle="1" w:styleId="citation-800">
    <w:name w:val="citation-800"/>
    <w:basedOn w:val="Paragrafoarenletra-tipolehenetsia"/>
    <w:rsid w:val="00C742C7"/>
  </w:style>
  <w:style w:type="character" w:customStyle="1" w:styleId="citation-799">
    <w:name w:val="citation-799"/>
    <w:basedOn w:val="Paragrafoarenletra-tipolehenetsia"/>
    <w:rsid w:val="00C742C7"/>
  </w:style>
  <w:style w:type="character" w:customStyle="1" w:styleId="citation-798">
    <w:name w:val="citation-798"/>
    <w:basedOn w:val="Paragrafoarenletra-tipolehenetsia"/>
    <w:rsid w:val="00C742C7"/>
  </w:style>
  <w:style w:type="character" w:customStyle="1" w:styleId="citation-797">
    <w:name w:val="citation-797"/>
    <w:basedOn w:val="Paragrafoarenletra-tipolehenetsia"/>
    <w:rsid w:val="00C742C7"/>
  </w:style>
  <w:style w:type="character" w:customStyle="1" w:styleId="citation-796">
    <w:name w:val="citation-796"/>
    <w:basedOn w:val="Paragrafoarenletra-tipolehenetsia"/>
    <w:rsid w:val="00C742C7"/>
  </w:style>
  <w:style w:type="character" w:customStyle="1" w:styleId="citation-795">
    <w:name w:val="citation-795"/>
    <w:basedOn w:val="Paragrafoarenletra-tipolehenetsia"/>
    <w:rsid w:val="00C742C7"/>
  </w:style>
  <w:style w:type="character" w:customStyle="1" w:styleId="citation-794">
    <w:name w:val="citation-794"/>
    <w:basedOn w:val="Paragrafoarenletra-tipolehenetsia"/>
    <w:rsid w:val="00C742C7"/>
  </w:style>
  <w:style w:type="character" w:customStyle="1" w:styleId="citation-793">
    <w:name w:val="citation-793"/>
    <w:basedOn w:val="Paragrafoarenletra-tipolehenetsia"/>
    <w:rsid w:val="00C742C7"/>
  </w:style>
  <w:style w:type="character" w:customStyle="1" w:styleId="citation-792">
    <w:name w:val="citation-792"/>
    <w:basedOn w:val="Paragrafoarenletra-tipolehenetsia"/>
    <w:rsid w:val="00C742C7"/>
  </w:style>
  <w:style w:type="character" w:customStyle="1" w:styleId="citation-791">
    <w:name w:val="citation-791"/>
    <w:basedOn w:val="Paragrafoarenletra-tipolehenetsia"/>
    <w:rsid w:val="00C742C7"/>
  </w:style>
  <w:style w:type="character" w:customStyle="1" w:styleId="citation-790">
    <w:name w:val="citation-790"/>
    <w:basedOn w:val="Paragrafoarenletra-tipolehenetsia"/>
    <w:rsid w:val="00C742C7"/>
  </w:style>
  <w:style w:type="character" w:customStyle="1" w:styleId="citation-789">
    <w:name w:val="citation-789"/>
    <w:basedOn w:val="Paragrafoarenletra-tipolehenetsia"/>
    <w:rsid w:val="00C742C7"/>
  </w:style>
  <w:style w:type="character" w:customStyle="1" w:styleId="citation-788">
    <w:name w:val="citation-788"/>
    <w:basedOn w:val="Paragrafoarenletra-tipolehenetsia"/>
    <w:rsid w:val="00C742C7"/>
  </w:style>
  <w:style w:type="character" w:customStyle="1" w:styleId="citation-787">
    <w:name w:val="citation-787"/>
    <w:basedOn w:val="Paragrafoarenletra-tipolehenetsia"/>
    <w:rsid w:val="00C742C7"/>
  </w:style>
  <w:style w:type="character" w:customStyle="1" w:styleId="citation-786">
    <w:name w:val="citation-786"/>
    <w:basedOn w:val="Paragrafoarenletra-tipolehenetsia"/>
    <w:rsid w:val="00C742C7"/>
  </w:style>
  <w:style w:type="character" w:customStyle="1" w:styleId="citation-785">
    <w:name w:val="citation-785"/>
    <w:basedOn w:val="Paragrafoarenletra-tipolehenetsia"/>
    <w:rsid w:val="00C742C7"/>
  </w:style>
  <w:style w:type="character" w:customStyle="1" w:styleId="citation-784">
    <w:name w:val="citation-784"/>
    <w:basedOn w:val="Paragrafoarenletra-tipolehenetsia"/>
    <w:rsid w:val="00C742C7"/>
  </w:style>
  <w:style w:type="character" w:customStyle="1" w:styleId="citation-783">
    <w:name w:val="citation-783"/>
    <w:basedOn w:val="Paragrafoarenletra-tipolehenetsia"/>
    <w:rsid w:val="00C742C7"/>
  </w:style>
  <w:style w:type="character" w:customStyle="1" w:styleId="citation-782">
    <w:name w:val="citation-782"/>
    <w:basedOn w:val="Paragrafoarenletra-tipolehenetsia"/>
    <w:rsid w:val="00C742C7"/>
  </w:style>
  <w:style w:type="character" w:customStyle="1" w:styleId="citation-781">
    <w:name w:val="citation-781"/>
    <w:basedOn w:val="Paragrafoarenletra-tipolehenetsia"/>
    <w:rsid w:val="00C742C7"/>
  </w:style>
  <w:style w:type="character" w:customStyle="1" w:styleId="citation-780">
    <w:name w:val="citation-780"/>
    <w:basedOn w:val="Paragrafoarenletra-tipolehenetsia"/>
    <w:rsid w:val="00C742C7"/>
  </w:style>
  <w:style w:type="character" w:customStyle="1" w:styleId="citation-779">
    <w:name w:val="citation-779"/>
    <w:basedOn w:val="Paragrafoarenletra-tipolehenetsia"/>
    <w:rsid w:val="00C742C7"/>
  </w:style>
  <w:style w:type="character" w:customStyle="1" w:styleId="citation-778">
    <w:name w:val="citation-778"/>
    <w:basedOn w:val="Paragrafoarenletra-tipolehenetsia"/>
    <w:rsid w:val="00C742C7"/>
  </w:style>
  <w:style w:type="character" w:customStyle="1" w:styleId="citation-777">
    <w:name w:val="citation-777"/>
    <w:basedOn w:val="Paragrafoarenletra-tipolehenetsia"/>
    <w:rsid w:val="00C742C7"/>
  </w:style>
  <w:style w:type="character" w:customStyle="1" w:styleId="citation-776">
    <w:name w:val="citation-776"/>
    <w:basedOn w:val="Paragrafoarenletra-tipolehenetsia"/>
    <w:rsid w:val="00C742C7"/>
  </w:style>
  <w:style w:type="character" w:customStyle="1" w:styleId="citation-775">
    <w:name w:val="citation-775"/>
    <w:basedOn w:val="Paragrafoarenletra-tipolehenetsia"/>
    <w:rsid w:val="00C742C7"/>
  </w:style>
  <w:style w:type="character" w:customStyle="1" w:styleId="citation-774">
    <w:name w:val="citation-774"/>
    <w:basedOn w:val="Paragrafoarenletra-tipolehenetsia"/>
    <w:rsid w:val="00C742C7"/>
  </w:style>
  <w:style w:type="character" w:customStyle="1" w:styleId="citation-773">
    <w:name w:val="citation-773"/>
    <w:basedOn w:val="Paragrafoarenletra-tipolehenetsia"/>
    <w:rsid w:val="00C742C7"/>
  </w:style>
  <w:style w:type="character" w:customStyle="1" w:styleId="citation-772">
    <w:name w:val="citation-772"/>
    <w:basedOn w:val="Paragrafoarenletra-tipolehenetsia"/>
    <w:rsid w:val="00C742C7"/>
  </w:style>
  <w:style w:type="character" w:customStyle="1" w:styleId="citation-771">
    <w:name w:val="citation-771"/>
    <w:basedOn w:val="Paragrafoarenletra-tipolehenetsia"/>
    <w:rsid w:val="00C742C7"/>
  </w:style>
  <w:style w:type="character" w:customStyle="1" w:styleId="citation-770">
    <w:name w:val="citation-770"/>
    <w:basedOn w:val="Paragrafoarenletra-tipolehenetsia"/>
    <w:rsid w:val="00C742C7"/>
  </w:style>
  <w:style w:type="character" w:customStyle="1" w:styleId="citation-769">
    <w:name w:val="citation-769"/>
    <w:basedOn w:val="Paragrafoarenletra-tipolehenetsia"/>
    <w:rsid w:val="00C742C7"/>
  </w:style>
  <w:style w:type="character" w:customStyle="1" w:styleId="citation-768">
    <w:name w:val="citation-768"/>
    <w:basedOn w:val="Paragrafoarenletra-tipolehenetsia"/>
    <w:rsid w:val="00C742C7"/>
  </w:style>
  <w:style w:type="character" w:customStyle="1" w:styleId="citation-767">
    <w:name w:val="citation-767"/>
    <w:basedOn w:val="Paragrafoarenletra-tipolehenetsia"/>
    <w:rsid w:val="00C742C7"/>
  </w:style>
  <w:style w:type="character" w:customStyle="1" w:styleId="citation-766">
    <w:name w:val="citation-766"/>
    <w:basedOn w:val="Paragrafoarenletra-tipolehenetsia"/>
    <w:rsid w:val="00C742C7"/>
  </w:style>
  <w:style w:type="character" w:customStyle="1" w:styleId="citation-765">
    <w:name w:val="citation-765"/>
    <w:basedOn w:val="Paragrafoarenletra-tipolehenetsia"/>
    <w:rsid w:val="00C742C7"/>
  </w:style>
  <w:style w:type="character" w:customStyle="1" w:styleId="citation-764">
    <w:name w:val="citation-764"/>
    <w:basedOn w:val="Paragrafoarenletra-tipolehenetsia"/>
    <w:rsid w:val="00C742C7"/>
  </w:style>
  <w:style w:type="character" w:customStyle="1" w:styleId="citation-763">
    <w:name w:val="citation-763"/>
    <w:basedOn w:val="Paragrafoarenletra-tipolehenetsia"/>
    <w:rsid w:val="00C742C7"/>
  </w:style>
  <w:style w:type="character" w:customStyle="1" w:styleId="citation-762">
    <w:name w:val="citation-762"/>
    <w:basedOn w:val="Paragrafoarenletra-tipolehenetsia"/>
    <w:rsid w:val="00C742C7"/>
  </w:style>
  <w:style w:type="character" w:customStyle="1" w:styleId="citation-761">
    <w:name w:val="citation-761"/>
    <w:basedOn w:val="Paragrafoarenletra-tipolehenetsia"/>
    <w:rsid w:val="00C742C7"/>
  </w:style>
  <w:style w:type="character" w:customStyle="1" w:styleId="citation-760">
    <w:name w:val="citation-760"/>
    <w:basedOn w:val="Paragrafoarenletra-tipolehenetsia"/>
    <w:rsid w:val="00C742C7"/>
  </w:style>
  <w:style w:type="character" w:customStyle="1" w:styleId="citation-759">
    <w:name w:val="citation-759"/>
    <w:basedOn w:val="Paragrafoarenletra-tipolehenetsia"/>
    <w:rsid w:val="00C742C7"/>
  </w:style>
  <w:style w:type="character" w:customStyle="1" w:styleId="citation-758">
    <w:name w:val="citation-758"/>
    <w:basedOn w:val="Paragrafoarenletra-tipolehenetsia"/>
    <w:rsid w:val="00C742C7"/>
  </w:style>
  <w:style w:type="character" w:customStyle="1" w:styleId="citation-757">
    <w:name w:val="citation-757"/>
    <w:basedOn w:val="Paragrafoarenletra-tipolehenetsia"/>
    <w:rsid w:val="00C742C7"/>
  </w:style>
  <w:style w:type="character" w:customStyle="1" w:styleId="citation-756">
    <w:name w:val="citation-756"/>
    <w:basedOn w:val="Paragrafoarenletra-tipolehenetsia"/>
    <w:rsid w:val="00C742C7"/>
  </w:style>
  <w:style w:type="character" w:customStyle="1" w:styleId="citation-755">
    <w:name w:val="citation-755"/>
    <w:basedOn w:val="Paragrafoarenletra-tipolehenetsia"/>
    <w:rsid w:val="00C742C7"/>
  </w:style>
  <w:style w:type="character" w:customStyle="1" w:styleId="citation-754">
    <w:name w:val="citation-754"/>
    <w:basedOn w:val="Paragrafoarenletra-tipolehenetsia"/>
    <w:rsid w:val="00C742C7"/>
  </w:style>
  <w:style w:type="character" w:customStyle="1" w:styleId="citation-753">
    <w:name w:val="citation-753"/>
    <w:basedOn w:val="Paragrafoarenletra-tipolehenetsia"/>
    <w:rsid w:val="00C742C7"/>
  </w:style>
  <w:style w:type="character" w:customStyle="1" w:styleId="citation-752">
    <w:name w:val="citation-752"/>
    <w:basedOn w:val="Paragrafoarenletra-tipolehenetsia"/>
    <w:rsid w:val="00C742C7"/>
  </w:style>
  <w:style w:type="character" w:customStyle="1" w:styleId="citation-751">
    <w:name w:val="citation-751"/>
    <w:basedOn w:val="Paragrafoarenletra-tipolehenetsia"/>
    <w:rsid w:val="00C742C7"/>
  </w:style>
  <w:style w:type="character" w:customStyle="1" w:styleId="citation-750">
    <w:name w:val="citation-750"/>
    <w:basedOn w:val="Paragrafoarenletra-tipolehenetsia"/>
    <w:rsid w:val="00C742C7"/>
  </w:style>
  <w:style w:type="character" w:customStyle="1" w:styleId="citation-749">
    <w:name w:val="citation-749"/>
    <w:basedOn w:val="Paragrafoarenletra-tipolehenetsia"/>
    <w:rsid w:val="00C742C7"/>
  </w:style>
  <w:style w:type="character" w:customStyle="1" w:styleId="citation-748">
    <w:name w:val="citation-748"/>
    <w:basedOn w:val="Paragrafoarenletra-tipolehenetsia"/>
    <w:rsid w:val="00C742C7"/>
  </w:style>
  <w:style w:type="character" w:customStyle="1" w:styleId="citation-747">
    <w:name w:val="citation-747"/>
    <w:basedOn w:val="Paragrafoarenletra-tipolehenetsia"/>
    <w:rsid w:val="00C742C7"/>
  </w:style>
  <w:style w:type="character" w:customStyle="1" w:styleId="citation-746">
    <w:name w:val="citation-746"/>
    <w:basedOn w:val="Paragrafoarenletra-tipolehenetsia"/>
    <w:rsid w:val="00C742C7"/>
  </w:style>
  <w:style w:type="character" w:customStyle="1" w:styleId="citation-745">
    <w:name w:val="citation-745"/>
    <w:basedOn w:val="Paragrafoarenletra-tipolehenetsia"/>
    <w:rsid w:val="00C742C7"/>
  </w:style>
  <w:style w:type="character" w:customStyle="1" w:styleId="citation-744">
    <w:name w:val="citation-744"/>
    <w:basedOn w:val="Paragrafoarenletra-tipolehenetsia"/>
    <w:rsid w:val="00C742C7"/>
  </w:style>
  <w:style w:type="character" w:customStyle="1" w:styleId="citation-743">
    <w:name w:val="citation-743"/>
    <w:basedOn w:val="Paragrafoarenletra-tipolehenetsia"/>
    <w:rsid w:val="00C742C7"/>
  </w:style>
  <w:style w:type="character" w:customStyle="1" w:styleId="citation-742">
    <w:name w:val="citation-742"/>
    <w:basedOn w:val="Paragrafoarenletra-tipolehenetsia"/>
    <w:rsid w:val="00C742C7"/>
  </w:style>
  <w:style w:type="character" w:customStyle="1" w:styleId="citation-741">
    <w:name w:val="citation-741"/>
    <w:basedOn w:val="Paragrafoarenletra-tipolehenetsia"/>
    <w:rsid w:val="00C742C7"/>
  </w:style>
  <w:style w:type="character" w:customStyle="1" w:styleId="citation-740">
    <w:name w:val="citation-740"/>
    <w:basedOn w:val="Paragrafoarenletra-tipolehenetsia"/>
    <w:rsid w:val="00C742C7"/>
  </w:style>
  <w:style w:type="character" w:customStyle="1" w:styleId="citation-739">
    <w:name w:val="citation-739"/>
    <w:basedOn w:val="Paragrafoarenletra-tipolehenetsia"/>
    <w:rsid w:val="00C742C7"/>
  </w:style>
  <w:style w:type="character" w:customStyle="1" w:styleId="citation-738">
    <w:name w:val="citation-738"/>
    <w:basedOn w:val="Paragrafoarenletra-tipolehenetsia"/>
    <w:rsid w:val="00C742C7"/>
  </w:style>
  <w:style w:type="character" w:customStyle="1" w:styleId="citation-737">
    <w:name w:val="citation-737"/>
    <w:basedOn w:val="Paragrafoarenletra-tipolehenetsia"/>
    <w:rsid w:val="00C742C7"/>
  </w:style>
  <w:style w:type="character" w:customStyle="1" w:styleId="citation-736">
    <w:name w:val="citation-736"/>
    <w:basedOn w:val="Paragrafoarenletra-tipolehenetsia"/>
    <w:rsid w:val="00C742C7"/>
  </w:style>
  <w:style w:type="character" w:customStyle="1" w:styleId="citation-735">
    <w:name w:val="citation-735"/>
    <w:basedOn w:val="Paragrafoarenletra-tipolehenetsia"/>
    <w:rsid w:val="00C742C7"/>
  </w:style>
  <w:style w:type="character" w:customStyle="1" w:styleId="citation-734">
    <w:name w:val="citation-734"/>
    <w:basedOn w:val="Paragrafoarenletra-tipolehenetsia"/>
    <w:rsid w:val="00C742C7"/>
  </w:style>
  <w:style w:type="character" w:customStyle="1" w:styleId="citation-733">
    <w:name w:val="citation-733"/>
    <w:basedOn w:val="Paragrafoarenletra-tipolehenetsia"/>
    <w:rsid w:val="00C742C7"/>
  </w:style>
  <w:style w:type="character" w:customStyle="1" w:styleId="citation-732">
    <w:name w:val="citation-732"/>
    <w:basedOn w:val="Paragrafoarenletra-tipolehenetsia"/>
    <w:rsid w:val="00C742C7"/>
  </w:style>
  <w:style w:type="character" w:customStyle="1" w:styleId="citation-731">
    <w:name w:val="citation-731"/>
    <w:basedOn w:val="Paragrafoarenletra-tipolehenetsia"/>
    <w:rsid w:val="00C742C7"/>
  </w:style>
  <w:style w:type="character" w:customStyle="1" w:styleId="citation-730">
    <w:name w:val="citation-730"/>
    <w:basedOn w:val="Paragrafoarenletra-tipolehenetsia"/>
    <w:rsid w:val="00C742C7"/>
  </w:style>
  <w:style w:type="character" w:customStyle="1" w:styleId="citation-729">
    <w:name w:val="citation-729"/>
    <w:basedOn w:val="Paragrafoarenletra-tipolehenetsia"/>
    <w:rsid w:val="00C742C7"/>
  </w:style>
  <w:style w:type="character" w:customStyle="1" w:styleId="citation-728">
    <w:name w:val="citation-728"/>
    <w:basedOn w:val="Paragrafoarenletra-tipolehenetsia"/>
    <w:rsid w:val="00C742C7"/>
  </w:style>
  <w:style w:type="character" w:customStyle="1" w:styleId="citation-727">
    <w:name w:val="citation-727"/>
    <w:basedOn w:val="Paragrafoarenletra-tipolehenetsia"/>
    <w:rsid w:val="00C742C7"/>
  </w:style>
  <w:style w:type="character" w:customStyle="1" w:styleId="citation-726">
    <w:name w:val="citation-726"/>
    <w:basedOn w:val="Paragrafoarenletra-tipolehenetsia"/>
    <w:rsid w:val="00C742C7"/>
  </w:style>
  <w:style w:type="character" w:customStyle="1" w:styleId="citation-725">
    <w:name w:val="citation-725"/>
    <w:basedOn w:val="Paragrafoarenletra-tipolehenetsia"/>
    <w:rsid w:val="00C742C7"/>
  </w:style>
  <w:style w:type="character" w:customStyle="1" w:styleId="citation-724">
    <w:name w:val="citation-724"/>
    <w:basedOn w:val="Paragrafoarenletra-tipolehenetsia"/>
    <w:rsid w:val="00C742C7"/>
  </w:style>
  <w:style w:type="character" w:customStyle="1" w:styleId="citation-723">
    <w:name w:val="citation-723"/>
    <w:basedOn w:val="Paragrafoarenletra-tipolehenetsia"/>
    <w:rsid w:val="00C742C7"/>
  </w:style>
  <w:style w:type="character" w:customStyle="1" w:styleId="citation-722">
    <w:name w:val="citation-722"/>
    <w:basedOn w:val="Paragrafoarenletra-tipolehenetsia"/>
    <w:rsid w:val="00C742C7"/>
  </w:style>
  <w:style w:type="character" w:customStyle="1" w:styleId="citation-721">
    <w:name w:val="citation-721"/>
    <w:basedOn w:val="Paragrafoarenletra-tipolehenetsia"/>
    <w:rsid w:val="00C742C7"/>
  </w:style>
  <w:style w:type="character" w:customStyle="1" w:styleId="citation-720">
    <w:name w:val="citation-720"/>
    <w:basedOn w:val="Paragrafoarenletra-tipolehenetsia"/>
    <w:rsid w:val="00C742C7"/>
  </w:style>
  <w:style w:type="character" w:customStyle="1" w:styleId="citation-719">
    <w:name w:val="citation-719"/>
    <w:basedOn w:val="Paragrafoarenletra-tipolehenetsia"/>
    <w:rsid w:val="00C742C7"/>
  </w:style>
  <w:style w:type="character" w:customStyle="1" w:styleId="citation-718">
    <w:name w:val="citation-718"/>
    <w:basedOn w:val="Paragrafoarenletra-tipolehenetsia"/>
    <w:rsid w:val="00C742C7"/>
  </w:style>
  <w:style w:type="character" w:customStyle="1" w:styleId="citation-717">
    <w:name w:val="citation-717"/>
    <w:basedOn w:val="Paragrafoarenletra-tipolehenetsia"/>
    <w:rsid w:val="00C742C7"/>
  </w:style>
  <w:style w:type="character" w:customStyle="1" w:styleId="citation-716">
    <w:name w:val="citation-716"/>
    <w:basedOn w:val="Paragrafoarenletra-tipolehenetsia"/>
    <w:rsid w:val="00C742C7"/>
  </w:style>
  <w:style w:type="character" w:customStyle="1" w:styleId="citation-715">
    <w:name w:val="citation-715"/>
    <w:basedOn w:val="Paragrafoarenletra-tipolehenetsia"/>
    <w:rsid w:val="00C742C7"/>
  </w:style>
  <w:style w:type="character" w:customStyle="1" w:styleId="citation-714">
    <w:name w:val="citation-714"/>
    <w:basedOn w:val="Paragrafoarenletra-tipolehenetsia"/>
    <w:rsid w:val="00C742C7"/>
  </w:style>
  <w:style w:type="character" w:customStyle="1" w:styleId="citation-713">
    <w:name w:val="citation-713"/>
    <w:basedOn w:val="Paragrafoarenletra-tipolehenetsia"/>
    <w:rsid w:val="00C742C7"/>
  </w:style>
  <w:style w:type="character" w:customStyle="1" w:styleId="citation-712">
    <w:name w:val="citation-712"/>
    <w:basedOn w:val="Paragrafoarenletra-tipolehenetsia"/>
    <w:rsid w:val="00C742C7"/>
  </w:style>
  <w:style w:type="character" w:customStyle="1" w:styleId="citation-711">
    <w:name w:val="citation-711"/>
    <w:basedOn w:val="Paragrafoarenletra-tipolehenetsia"/>
    <w:rsid w:val="00C742C7"/>
  </w:style>
  <w:style w:type="character" w:customStyle="1" w:styleId="citation-710">
    <w:name w:val="citation-710"/>
    <w:basedOn w:val="Paragrafoarenletra-tipolehenetsia"/>
    <w:rsid w:val="00C742C7"/>
  </w:style>
  <w:style w:type="character" w:customStyle="1" w:styleId="citation-709">
    <w:name w:val="citation-709"/>
    <w:basedOn w:val="Paragrafoarenletra-tipolehenetsia"/>
    <w:rsid w:val="00C742C7"/>
  </w:style>
  <w:style w:type="character" w:customStyle="1" w:styleId="citation-708">
    <w:name w:val="citation-708"/>
    <w:basedOn w:val="Paragrafoarenletra-tipolehenetsia"/>
    <w:rsid w:val="00C742C7"/>
  </w:style>
  <w:style w:type="character" w:customStyle="1" w:styleId="citation-707">
    <w:name w:val="citation-707"/>
    <w:basedOn w:val="Paragrafoarenletra-tipolehenetsia"/>
    <w:rsid w:val="00C742C7"/>
  </w:style>
  <w:style w:type="character" w:customStyle="1" w:styleId="citation-706">
    <w:name w:val="citation-706"/>
    <w:basedOn w:val="Paragrafoarenletra-tipolehenetsia"/>
    <w:rsid w:val="00C742C7"/>
  </w:style>
  <w:style w:type="character" w:customStyle="1" w:styleId="citation-705">
    <w:name w:val="citation-705"/>
    <w:basedOn w:val="Paragrafoarenletra-tipolehenetsia"/>
    <w:rsid w:val="00C742C7"/>
  </w:style>
  <w:style w:type="character" w:customStyle="1" w:styleId="citation-704">
    <w:name w:val="citation-704"/>
    <w:basedOn w:val="Paragrafoarenletra-tipolehenetsia"/>
    <w:rsid w:val="00C742C7"/>
  </w:style>
  <w:style w:type="character" w:customStyle="1" w:styleId="citation-703">
    <w:name w:val="citation-703"/>
    <w:basedOn w:val="Paragrafoarenletra-tipolehenetsia"/>
    <w:rsid w:val="00C742C7"/>
  </w:style>
  <w:style w:type="character" w:customStyle="1" w:styleId="citation-702">
    <w:name w:val="citation-702"/>
    <w:basedOn w:val="Paragrafoarenletra-tipolehenetsia"/>
    <w:rsid w:val="00C742C7"/>
  </w:style>
  <w:style w:type="character" w:customStyle="1" w:styleId="citation-701">
    <w:name w:val="citation-701"/>
    <w:basedOn w:val="Paragrafoarenletra-tipolehenetsia"/>
    <w:rsid w:val="00C742C7"/>
  </w:style>
  <w:style w:type="character" w:customStyle="1" w:styleId="citation-700">
    <w:name w:val="citation-700"/>
    <w:basedOn w:val="Paragrafoarenletra-tipolehenetsia"/>
    <w:rsid w:val="00C742C7"/>
  </w:style>
  <w:style w:type="character" w:customStyle="1" w:styleId="citation-699">
    <w:name w:val="citation-699"/>
    <w:basedOn w:val="Paragrafoarenletra-tipolehenetsia"/>
    <w:rsid w:val="00C742C7"/>
  </w:style>
  <w:style w:type="character" w:customStyle="1" w:styleId="citation-698">
    <w:name w:val="citation-698"/>
    <w:basedOn w:val="Paragrafoarenletra-tipolehenetsia"/>
    <w:rsid w:val="00C742C7"/>
  </w:style>
  <w:style w:type="character" w:customStyle="1" w:styleId="citation-697">
    <w:name w:val="citation-697"/>
    <w:basedOn w:val="Paragrafoarenletra-tipolehenetsia"/>
    <w:rsid w:val="00C742C7"/>
  </w:style>
  <w:style w:type="character" w:customStyle="1" w:styleId="citation-696">
    <w:name w:val="citation-696"/>
    <w:basedOn w:val="Paragrafoarenletra-tipolehenetsia"/>
    <w:rsid w:val="00C742C7"/>
  </w:style>
  <w:style w:type="character" w:customStyle="1" w:styleId="citation-695">
    <w:name w:val="citation-695"/>
    <w:basedOn w:val="Paragrafoarenletra-tipolehenetsia"/>
    <w:rsid w:val="00C742C7"/>
  </w:style>
  <w:style w:type="character" w:customStyle="1" w:styleId="citation-694">
    <w:name w:val="citation-694"/>
    <w:basedOn w:val="Paragrafoarenletra-tipolehenetsia"/>
    <w:rsid w:val="00C742C7"/>
  </w:style>
  <w:style w:type="character" w:customStyle="1" w:styleId="citation-693">
    <w:name w:val="citation-693"/>
    <w:basedOn w:val="Paragrafoarenletra-tipolehenetsia"/>
    <w:rsid w:val="00C742C7"/>
  </w:style>
  <w:style w:type="character" w:customStyle="1" w:styleId="citation-692">
    <w:name w:val="citation-692"/>
    <w:basedOn w:val="Paragrafoarenletra-tipolehenetsia"/>
    <w:rsid w:val="00C742C7"/>
  </w:style>
  <w:style w:type="character" w:customStyle="1" w:styleId="citation-691">
    <w:name w:val="citation-691"/>
    <w:basedOn w:val="Paragrafoarenletra-tipolehenetsia"/>
    <w:rsid w:val="00C742C7"/>
  </w:style>
  <w:style w:type="character" w:customStyle="1" w:styleId="TarterikezKar">
    <w:name w:val="Tarterik ez Kar"/>
    <w:basedOn w:val="Paragrafoarenletra-tipolehenetsia"/>
    <w:link w:val="Tarterikez"/>
    <w:uiPriority w:val="1"/>
    <w:rsid w:val="005E4B8F"/>
  </w:style>
  <w:style w:type="paragraph" w:styleId="EA2">
    <w:name w:val="toc 2"/>
    <w:basedOn w:val="Normala"/>
    <w:next w:val="Normala"/>
    <w:autoRedefine/>
    <w:uiPriority w:val="39"/>
    <w:unhideWhenUsed/>
    <w:rsid w:val="00721D1A"/>
    <w:pPr>
      <w:spacing w:after="100" w:line="259" w:lineRule="auto"/>
      <w:ind w:left="220"/>
    </w:pPr>
    <w:rPr>
      <w:rFonts w:cs="Times New Roman"/>
      <w:lang w:val="eu-ES" w:eastAsia="eu-ES"/>
    </w:rPr>
  </w:style>
  <w:style w:type="paragraph" w:styleId="EA1">
    <w:name w:val="toc 1"/>
    <w:basedOn w:val="Normala"/>
    <w:next w:val="Normala"/>
    <w:autoRedefine/>
    <w:uiPriority w:val="39"/>
    <w:unhideWhenUsed/>
    <w:rsid w:val="00721D1A"/>
    <w:pPr>
      <w:spacing w:after="100" w:line="259" w:lineRule="auto"/>
    </w:pPr>
    <w:rPr>
      <w:rFonts w:cs="Times New Roman"/>
      <w:lang w:val="eu-ES" w:eastAsia="eu-ES"/>
    </w:rPr>
  </w:style>
  <w:style w:type="paragraph" w:styleId="EA3">
    <w:name w:val="toc 3"/>
    <w:basedOn w:val="Normala"/>
    <w:next w:val="Normala"/>
    <w:autoRedefine/>
    <w:uiPriority w:val="39"/>
    <w:unhideWhenUsed/>
    <w:rsid w:val="00721D1A"/>
    <w:pPr>
      <w:spacing w:after="100" w:line="259" w:lineRule="auto"/>
      <w:ind w:left="440"/>
    </w:pPr>
    <w:rPr>
      <w:rFonts w:cs="Times New Roman"/>
      <w:lang w:val="eu-ES" w:eastAsia="eu-ES"/>
    </w:rPr>
  </w:style>
  <w:style w:type="table" w:styleId="5sareta-taulailuna-1enfasia">
    <w:name w:val="Grid Table 5 Dark Accent 1"/>
    <w:basedOn w:val="Taulanormala"/>
    <w:uiPriority w:val="50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4F81BD" w:themeFill="accent1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B8CCE4" w:themeFill="accent1" w:themeFillTint="66"/>
      </w:tcPr>
    </w:tblStylePr>
  </w:style>
  <w:style w:type="table" w:styleId="4sareta-taula-1enfasia">
    <w:name w:val="Grid Table 4 Accent 1"/>
    <w:basedOn w:val="Taulanormala"/>
    <w:uiPriority w:val="49"/>
    <w:rsid w:val="00D3238E"/>
    <w:pPr>
      <w:spacing w:after="0" w:line="240" w:lineRule="auto"/>
    </w:pPr>
    <w:tblPr>
      <w:tblStyleRowBandSize w:val="1"/>
      <w:tblStyleColBandSize w:val="1"/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paragraph" w:customStyle="1" w:styleId="whitespace-normal">
    <w:name w:val="whitespace-normal"/>
    <w:basedOn w:val="Normala"/>
    <w:rsid w:val="001850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eu-ES" w:eastAsia="eu-ES"/>
    </w:rPr>
  </w:style>
  <w:style w:type="paragraph" w:customStyle="1" w:styleId="textogeneral">
    <w:name w:val="texto general"/>
    <w:basedOn w:val="Normala"/>
    <w:rsid w:val="005B7239"/>
    <w:pPr>
      <w:widowControl w:val="0"/>
      <w:suppressAutoHyphens/>
      <w:overflowPunct w:val="0"/>
      <w:autoSpaceDE w:val="0"/>
      <w:spacing w:before="120" w:after="120" w:line="240" w:lineRule="auto"/>
      <w:ind w:left="540" w:right="180"/>
      <w:textAlignment w:val="baseline"/>
    </w:pPr>
    <w:rPr>
      <w:rFonts w:ascii="Verdana" w:eastAsia="Times New Roman" w:hAnsi="Verdana" w:cs="Times New Roman"/>
      <w:kern w:val="1"/>
      <w:sz w:val="18"/>
      <w:lang w:val="es-ES"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1364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0844215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4709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757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2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254589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5423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367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9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8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963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264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3112862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598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3875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070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204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97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737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6037141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88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165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8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0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65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39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767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11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402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2622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847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430316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2160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09057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4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06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062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399347">
          <w:marLeft w:val="-225"/>
          <w:marRight w:val="-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8627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42782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91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footer" Target="footer1.xml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tyles" Target="styles.xml"/><Relationship Id="rId12" Type="http://schemas.openxmlformats.org/officeDocument/2006/relationships/image" Target="media/image1.jpg"/><Relationship Id="rId17" Type="http://schemas.openxmlformats.org/officeDocument/2006/relationships/image" Target="media/image6.png"/><Relationship Id="rId25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3.png"/><Relationship Id="rId5" Type="http://schemas.openxmlformats.org/officeDocument/2006/relationships/customXml" Target="../customXml/item5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1.jpg"/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>Urratsez-urratseko motorren funtzionamendua, driverren erregulazioa eta DC-DC erregulatzaileen parametrizazioa nola egin behar den aztertzeaz gain, estainatze-teknika praktikoekin osatu</Abstract>
  <CompanyAddress/>
  <CompanyPhone/>
  <CompanyFax/>
  <CompanyEmail/>
</CoverPage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026C5034DEF31469D687DC74110F0C4" ma:contentTypeVersion="18" ma:contentTypeDescription="Create a new document." ma:contentTypeScope="" ma:versionID="9749a2b4cca231bc632c3989b365264d">
  <xsd:schema xmlns:xsd="http://www.w3.org/2001/XMLSchema" xmlns:xs="http://www.w3.org/2001/XMLSchema" xmlns:p="http://schemas.microsoft.com/office/2006/metadata/properties" xmlns:ns2="fab0e02d-7b70-4413-b572-d44f1292ffc6" xmlns:ns3="328b14d6-6e2c-4870-bd3d-20a4f0e49c9e" targetNamespace="http://schemas.microsoft.com/office/2006/metadata/properties" ma:root="true" ma:fieldsID="ce32c62b3fb0868ee579d14af5c7af3f" ns2:_="" ns3:_="">
    <xsd:import namespace="fab0e02d-7b70-4413-b572-d44f1292ffc6"/>
    <xsd:import namespace="328b14d6-6e2c-4870-bd3d-20a4f0e49c9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b0e02d-7b70-4413-b572-d44f1292ffc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8748ed3-a044-4069-afca-14a5a74919a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5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28b14d6-6e2c-4870-bd3d-20a4f0e49c9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484c96b-0302-40db-b824-a3a76ee72efe}" ma:internalName="TaxCatchAll" ma:showField="CatchAllData" ma:web="328b14d6-6e2c-4870-bd3d-20a4f0e49c9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fab0e02d-7b70-4413-b572-d44f1292ffc6">
      <Terms xmlns="http://schemas.microsoft.com/office/infopath/2007/PartnerControls"/>
    </lcf76f155ced4ddcb4097134ff3c332f>
    <TaxCatchAll xmlns="328b14d6-6e2c-4870-bd3d-20a4f0e49c9e" xsi:nil="true"/>
  </documentManagement>
</p:properties>
</file>

<file path=customXml/item5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75066DA3-39B5-4341-9F16-7B4DF1DA8962}"/>
</file>

<file path=customXml/itemProps3.xml><?xml version="1.0" encoding="utf-8"?>
<ds:datastoreItem xmlns:ds="http://schemas.openxmlformats.org/officeDocument/2006/customXml" ds:itemID="{1F5BBACA-C442-4ED8-85FB-680A99FEABFC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66E66221-0E29-4D90-90E4-E90D51F99993}">
  <ds:schemaRefs>
    <ds:schemaRef ds:uri="http://schemas.microsoft.com/office/2006/metadata/properties"/>
    <ds:schemaRef ds:uri="http://schemas.microsoft.com/office/infopath/2007/PartnerControls"/>
    <ds:schemaRef ds:uri="fab0e02d-7b70-4413-b572-d44f1292ffc6"/>
    <ds:schemaRef ds:uri="328b14d6-6e2c-4870-bd3d-20a4f0e49c9e"/>
  </ds:schemaRefs>
</ds:datastoreItem>
</file>

<file path=customXml/itemProps5.xml><?xml version="1.0" encoding="utf-8"?>
<ds:datastoreItem xmlns:ds="http://schemas.openxmlformats.org/officeDocument/2006/customXml" ds:itemID="{55452D27-2D60-4A9B-92D6-45C370125B2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35</TotalTime>
  <Pages>10</Pages>
  <Words>615</Words>
  <Characters>3509</Characters>
  <Application>Microsoft Office Word</Application>
  <DocSecurity>0</DocSecurity>
  <Lines>29</Lines>
  <Paragraphs>8</Paragraphs>
  <ScaleCrop>false</ScaleCrop>
  <HeadingPairs>
    <vt:vector size="4" baseType="variant">
      <vt:variant>
        <vt:lpstr>Titulua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4116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Osagaien soldadura, motorren driver-en erregulazioa eta DC-DC bihurgailuak</dc:subject>
  <dc:creator>Tknika-koa moldatua</dc:creator>
  <cp:keywords/>
  <dc:description>generated by python-docx</dc:description>
  <cp:lastModifiedBy>Ane Albisua</cp:lastModifiedBy>
  <cp:revision>11</cp:revision>
  <dcterms:created xsi:type="dcterms:W3CDTF">2025-07-07T10:14:00Z</dcterms:created>
  <dcterms:modified xsi:type="dcterms:W3CDTF">2025-07-07T10:57:00Z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0x010100B026C5034DEF31469D687DC74110F0C4</vt:lpwstr>
  </property>
  <property fmtid="{D5CDD505-2E9C-101B-9397-08002B2CF9AE}" pid="3" name="MediaServiceImageTags">
    <vt:lpwstr/>
  </property>
</Properties>
</file>